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5EB" w:rsidRPr="00F7167C" w:rsidRDefault="006F45EB" w:rsidP="006F45E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EB" w:rsidRDefault="006F45EB" w:rsidP="006F45EB">
      <w:pPr>
        <w:jc w:val="right"/>
        <w:rPr>
          <w:sz w:val="26"/>
          <w:szCs w:val="26"/>
        </w:rPr>
      </w:pPr>
    </w:p>
    <w:p w:rsidR="006F45EB" w:rsidRDefault="006F45EB" w:rsidP="006F45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F45EB" w:rsidRDefault="006F45EB" w:rsidP="006F45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F45EB" w:rsidRDefault="006F45EB" w:rsidP="006F45EB">
      <w:pPr>
        <w:jc w:val="center"/>
        <w:rPr>
          <w:b/>
          <w:sz w:val="26"/>
          <w:szCs w:val="26"/>
        </w:rPr>
      </w:pPr>
    </w:p>
    <w:p w:rsidR="006F45EB" w:rsidRDefault="006F45EB" w:rsidP="006F45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F45EB" w:rsidRDefault="006F45EB" w:rsidP="006F45EB">
      <w:pPr>
        <w:jc w:val="both"/>
        <w:rPr>
          <w:sz w:val="26"/>
          <w:szCs w:val="26"/>
        </w:rPr>
      </w:pPr>
    </w:p>
    <w:p w:rsidR="006F45EB" w:rsidRDefault="006F45EB" w:rsidP="006F45E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F45EB" w:rsidRDefault="006F45EB" w:rsidP="006F45EB">
      <w:pPr>
        <w:jc w:val="both"/>
        <w:rPr>
          <w:sz w:val="26"/>
          <w:szCs w:val="26"/>
        </w:rPr>
      </w:pPr>
    </w:p>
    <w:p w:rsidR="006F45EB" w:rsidRDefault="006F45EB" w:rsidP="006F45E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C1AAA">
        <w:rPr>
          <w:sz w:val="26"/>
          <w:szCs w:val="26"/>
        </w:rPr>
        <w:t>13.07.2018                                                                                           № 635</w:t>
      </w:r>
      <w:r w:rsidR="00EC32AF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="000E0CF6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                                                    </w:t>
      </w:r>
      <w:r w:rsidR="00EC32AF">
        <w:rPr>
          <w:sz w:val="26"/>
          <w:szCs w:val="26"/>
        </w:rPr>
        <w:t xml:space="preserve">                          </w:t>
      </w:r>
      <w:r w:rsidR="004C1AA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                                                          </w:t>
      </w:r>
    </w:p>
    <w:p w:rsidR="006F45EB" w:rsidRDefault="006F45EB" w:rsidP="006F45EB">
      <w:pPr>
        <w:jc w:val="both"/>
        <w:rPr>
          <w:sz w:val="26"/>
          <w:szCs w:val="26"/>
        </w:rPr>
      </w:pPr>
    </w:p>
    <w:p w:rsidR="006F45EB" w:rsidRPr="00D50943" w:rsidRDefault="006F45EB" w:rsidP="006F45EB">
      <w:pPr>
        <w:jc w:val="center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>О внесении изменений в постановление администрации района</w:t>
      </w:r>
    </w:p>
    <w:p w:rsidR="006F45EB" w:rsidRPr="00D50943" w:rsidRDefault="00BD70A2" w:rsidP="006F45EB">
      <w:pPr>
        <w:jc w:val="center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 xml:space="preserve">от 28 декабря </w:t>
      </w:r>
      <w:r w:rsidR="006F45EB" w:rsidRPr="00D50943">
        <w:rPr>
          <w:color w:val="000000" w:themeColor="text1"/>
          <w:sz w:val="26"/>
          <w:szCs w:val="26"/>
        </w:rPr>
        <w:t>2015</w:t>
      </w:r>
      <w:r w:rsidRPr="00D50943">
        <w:rPr>
          <w:color w:val="000000" w:themeColor="text1"/>
          <w:sz w:val="26"/>
          <w:szCs w:val="26"/>
        </w:rPr>
        <w:t xml:space="preserve"> года</w:t>
      </w:r>
      <w:r w:rsidR="006F45EB" w:rsidRPr="00D50943">
        <w:rPr>
          <w:color w:val="000000" w:themeColor="text1"/>
          <w:sz w:val="26"/>
          <w:szCs w:val="26"/>
        </w:rPr>
        <w:t xml:space="preserve"> № 1163 «О муниципальной программе «Развитие культуры Усть-Кубинского района на 2016-2018 годы»</w:t>
      </w:r>
    </w:p>
    <w:p w:rsidR="006F45EB" w:rsidRPr="00D50943" w:rsidRDefault="006F45EB" w:rsidP="006F45EB">
      <w:pPr>
        <w:jc w:val="center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jc w:val="center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В соответствии со ст. 43 Устава района администрации района</w:t>
      </w:r>
    </w:p>
    <w:p w:rsidR="006F45EB" w:rsidRPr="00D50943" w:rsidRDefault="006F45EB" w:rsidP="006F45EB">
      <w:pPr>
        <w:jc w:val="both"/>
        <w:rPr>
          <w:color w:val="000000" w:themeColor="text1"/>
          <w:sz w:val="26"/>
          <w:szCs w:val="26"/>
        </w:rPr>
      </w:pPr>
      <w:r w:rsidRPr="00D50943">
        <w:rPr>
          <w:b/>
          <w:color w:val="000000" w:themeColor="text1"/>
          <w:sz w:val="26"/>
          <w:szCs w:val="26"/>
        </w:rPr>
        <w:t>ПОСТАНОВЛЯЕТ:</w:t>
      </w:r>
    </w:p>
    <w:p w:rsidR="0049419F" w:rsidRPr="00D50943" w:rsidRDefault="006F45EB" w:rsidP="00BD70A2">
      <w:pPr>
        <w:pStyle w:val="af2"/>
        <w:ind w:firstLine="708"/>
        <w:jc w:val="both"/>
        <w:rPr>
          <w:color w:val="000000" w:themeColor="text1"/>
        </w:rPr>
      </w:pPr>
      <w:r w:rsidRPr="00D50943">
        <w:rPr>
          <w:color w:val="000000" w:themeColor="text1"/>
          <w:sz w:val="26"/>
          <w:szCs w:val="26"/>
        </w:rPr>
        <w:t>1. Внести в постановление администрации района от 28 декабря 2015 года</w:t>
      </w:r>
      <w:r w:rsidR="00354321" w:rsidRPr="00D50943">
        <w:rPr>
          <w:color w:val="000000" w:themeColor="text1"/>
          <w:sz w:val="26"/>
          <w:szCs w:val="26"/>
        </w:rPr>
        <w:t xml:space="preserve"> </w:t>
      </w:r>
      <w:r w:rsidRPr="00D50943">
        <w:rPr>
          <w:color w:val="000000" w:themeColor="text1"/>
          <w:sz w:val="26"/>
          <w:szCs w:val="26"/>
        </w:rPr>
        <w:t xml:space="preserve"> №</w:t>
      </w:r>
      <w:r w:rsidR="00354321" w:rsidRPr="00D50943">
        <w:rPr>
          <w:color w:val="000000" w:themeColor="text1"/>
          <w:sz w:val="26"/>
          <w:szCs w:val="26"/>
        </w:rPr>
        <w:t xml:space="preserve"> </w:t>
      </w:r>
      <w:r w:rsidRPr="00D50943">
        <w:rPr>
          <w:color w:val="000000" w:themeColor="text1"/>
          <w:sz w:val="26"/>
          <w:szCs w:val="26"/>
        </w:rPr>
        <w:t>1163 «О</w:t>
      </w:r>
      <w:r w:rsidR="00354321" w:rsidRPr="00D50943">
        <w:rPr>
          <w:color w:val="000000" w:themeColor="text1"/>
          <w:sz w:val="26"/>
          <w:szCs w:val="26"/>
        </w:rPr>
        <w:t xml:space="preserve"> </w:t>
      </w:r>
      <w:r w:rsidRPr="00D50943">
        <w:rPr>
          <w:color w:val="000000" w:themeColor="text1"/>
          <w:sz w:val="26"/>
          <w:szCs w:val="26"/>
        </w:rPr>
        <w:t>муниципальной программе «Развитие культуры Усть-Кубинского района на 2016-2018 годы» следующие изменения:</w:t>
      </w:r>
    </w:p>
    <w:p w:rsidR="006F45EB" w:rsidRPr="00D50943" w:rsidRDefault="006F45EB" w:rsidP="006F45EB">
      <w:pPr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1.</w:t>
      </w:r>
      <w:r w:rsidR="00BD70A2" w:rsidRPr="00D50943">
        <w:rPr>
          <w:color w:val="000000" w:themeColor="text1"/>
          <w:sz w:val="26"/>
          <w:szCs w:val="26"/>
        </w:rPr>
        <w:t>1</w:t>
      </w:r>
      <w:r w:rsidRPr="00D50943">
        <w:rPr>
          <w:color w:val="000000" w:themeColor="text1"/>
          <w:sz w:val="26"/>
          <w:szCs w:val="26"/>
        </w:rPr>
        <w:t>. Позицию Паспорта программы «Объемы и источники финансирования программы» изложить в следующей редакции: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 xml:space="preserve">Всего на реализацию  </w:t>
      </w:r>
      <w:proofErr w:type="gramStart"/>
      <w:r w:rsidRPr="00D50943">
        <w:rPr>
          <w:color w:val="000000" w:themeColor="text1"/>
          <w:sz w:val="26"/>
          <w:szCs w:val="26"/>
        </w:rPr>
        <w:t>муниципальной</w:t>
      </w:r>
      <w:proofErr w:type="gramEnd"/>
      <w:r w:rsidRPr="00D50943">
        <w:rPr>
          <w:color w:val="000000" w:themeColor="text1"/>
          <w:sz w:val="26"/>
          <w:szCs w:val="26"/>
        </w:rPr>
        <w:t xml:space="preserve"> программы–73</w:t>
      </w:r>
      <w:r w:rsidR="00580FF6" w:rsidRPr="00D50943">
        <w:rPr>
          <w:color w:val="000000" w:themeColor="text1"/>
          <w:sz w:val="26"/>
          <w:szCs w:val="26"/>
        </w:rPr>
        <w:t>2</w:t>
      </w:r>
      <w:r w:rsidR="00F44D00" w:rsidRPr="00D50943">
        <w:rPr>
          <w:color w:val="000000" w:themeColor="text1"/>
          <w:sz w:val="26"/>
          <w:szCs w:val="26"/>
        </w:rPr>
        <w:t>71,1</w:t>
      </w:r>
      <w:r w:rsidRPr="00D50943">
        <w:rPr>
          <w:color w:val="000000" w:themeColor="text1"/>
          <w:sz w:val="26"/>
          <w:szCs w:val="26"/>
        </w:rPr>
        <w:t xml:space="preserve"> тыс. рублей, в том числе: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</w:r>
      <w:r w:rsidR="00F44D00" w:rsidRPr="00D50943">
        <w:rPr>
          <w:color w:val="000000" w:themeColor="text1"/>
          <w:sz w:val="26"/>
          <w:szCs w:val="26"/>
        </w:rPr>
        <w:t xml:space="preserve">2016 год - </w:t>
      </w:r>
      <w:r w:rsidRPr="00D50943">
        <w:rPr>
          <w:color w:val="000000" w:themeColor="text1"/>
          <w:sz w:val="26"/>
          <w:szCs w:val="26"/>
        </w:rPr>
        <w:t>20593,7  тыс. рублей;</w:t>
      </w:r>
    </w:p>
    <w:p w:rsidR="006F45EB" w:rsidRPr="00D50943" w:rsidRDefault="00F44D00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2017 год -</w:t>
      </w:r>
      <w:r w:rsidR="006F45EB" w:rsidRPr="00D50943">
        <w:rPr>
          <w:color w:val="000000" w:themeColor="text1"/>
          <w:sz w:val="26"/>
          <w:szCs w:val="26"/>
        </w:rPr>
        <w:t xml:space="preserve"> 22795,8 тыс. рублей;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2018 год</w:t>
      </w:r>
      <w:r w:rsidR="00F44D00" w:rsidRPr="00D50943">
        <w:rPr>
          <w:color w:val="000000" w:themeColor="text1"/>
          <w:sz w:val="26"/>
          <w:szCs w:val="26"/>
        </w:rPr>
        <w:t xml:space="preserve"> </w:t>
      </w:r>
      <w:r w:rsidR="00580FF6" w:rsidRPr="00D50943">
        <w:rPr>
          <w:color w:val="000000" w:themeColor="text1"/>
          <w:sz w:val="26"/>
          <w:szCs w:val="26"/>
        </w:rPr>
        <w:t>–</w:t>
      </w:r>
      <w:r w:rsidR="00F44D00" w:rsidRPr="00D50943">
        <w:rPr>
          <w:color w:val="000000" w:themeColor="text1"/>
          <w:sz w:val="26"/>
          <w:szCs w:val="26"/>
        </w:rPr>
        <w:t xml:space="preserve"> </w:t>
      </w:r>
      <w:r w:rsidR="00580FF6" w:rsidRPr="00D50943">
        <w:rPr>
          <w:color w:val="000000" w:themeColor="text1"/>
          <w:sz w:val="26"/>
          <w:szCs w:val="26"/>
        </w:rPr>
        <w:t>29881</w:t>
      </w:r>
      <w:r w:rsidR="00F44D00" w:rsidRPr="00D50943">
        <w:rPr>
          <w:color w:val="000000" w:themeColor="text1"/>
          <w:sz w:val="26"/>
          <w:szCs w:val="26"/>
        </w:rPr>
        <w:t>,6</w:t>
      </w:r>
      <w:r w:rsidRPr="00D50943">
        <w:rPr>
          <w:color w:val="000000" w:themeColor="text1"/>
          <w:sz w:val="26"/>
          <w:szCs w:val="26"/>
        </w:rPr>
        <w:t>тыс. рублей;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 xml:space="preserve">Всего на реализацию подпрограммы 1 «Развитие </w:t>
      </w:r>
      <w:proofErr w:type="spellStart"/>
      <w:r w:rsidRPr="00D50943">
        <w:rPr>
          <w:color w:val="000000" w:themeColor="text1"/>
          <w:sz w:val="26"/>
          <w:szCs w:val="26"/>
        </w:rPr>
        <w:t>культурно-</w:t>
      </w:r>
      <w:r w:rsidR="00275E66" w:rsidRPr="00D50943">
        <w:rPr>
          <w:color w:val="000000" w:themeColor="text1"/>
          <w:sz w:val="26"/>
          <w:szCs w:val="26"/>
        </w:rPr>
        <w:t>досуговой</w:t>
      </w:r>
      <w:proofErr w:type="spellEnd"/>
      <w:r w:rsidR="00275E66" w:rsidRPr="00D50943">
        <w:rPr>
          <w:color w:val="000000" w:themeColor="text1"/>
          <w:sz w:val="26"/>
          <w:szCs w:val="26"/>
        </w:rPr>
        <w:t xml:space="preserve"> деятельности»- 3</w:t>
      </w:r>
      <w:r w:rsidR="00F44D00" w:rsidRPr="00D50943">
        <w:rPr>
          <w:color w:val="000000" w:themeColor="text1"/>
          <w:sz w:val="26"/>
          <w:szCs w:val="26"/>
        </w:rPr>
        <w:t>6886,6</w:t>
      </w:r>
      <w:r w:rsidRPr="00D50943">
        <w:rPr>
          <w:bCs/>
          <w:color w:val="000000" w:themeColor="text1"/>
          <w:sz w:val="26"/>
          <w:szCs w:val="26"/>
        </w:rPr>
        <w:t>тыс. рублей</w:t>
      </w:r>
      <w:r w:rsidRPr="00D50943">
        <w:rPr>
          <w:color w:val="000000" w:themeColor="text1"/>
          <w:sz w:val="26"/>
          <w:szCs w:val="26"/>
        </w:rPr>
        <w:t>, в том числе: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</w:r>
      <w:r w:rsidR="00F44D00" w:rsidRPr="00D50943">
        <w:rPr>
          <w:color w:val="000000" w:themeColor="text1"/>
          <w:sz w:val="26"/>
          <w:szCs w:val="26"/>
        </w:rPr>
        <w:t xml:space="preserve">2016 год - </w:t>
      </w:r>
      <w:r w:rsidRPr="00D50943">
        <w:rPr>
          <w:color w:val="000000" w:themeColor="text1"/>
          <w:sz w:val="26"/>
          <w:szCs w:val="26"/>
        </w:rPr>
        <w:t>9808,9 тыс. рублей;</w:t>
      </w:r>
    </w:p>
    <w:p w:rsidR="006F45EB" w:rsidRPr="00D50943" w:rsidRDefault="00F44D00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 xml:space="preserve">2017 год - </w:t>
      </w:r>
      <w:r w:rsidR="006F45EB" w:rsidRPr="00D50943">
        <w:rPr>
          <w:color w:val="000000" w:themeColor="text1"/>
          <w:sz w:val="26"/>
          <w:szCs w:val="26"/>
        </w:rPr>
        <w:t>11031,8 тыс. рублей;</w:t>
      </w:r>
    </w:p>
    <w:p w:rsidR="006F45EB" w:rsidRPr="00D50943" w:rsidRDefault="00275E66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2018 год - 1</w:t>
      </w:r>
      <w:r w:rsidR="00F44D00" w:rsidRPr="00D50943">
        <w:rPr>
          <w:color w:val="000000" w:themeColor="text1"/>
          <w:sz w:val="26"/>
          <w:szCs w:val="26"/>
        </w:rPr>
        <w:t>6045,9</w:t>
      </w:r>
      <w:r w:rsidR="006F45EB" w:rsidRPr="00D50943">
        <w:rPr>
          <w:color w:val="000000" w:themeColor="text1"/>
          <w:sz w:val="26"/>
          <w:szCs w:val="26"/>
        </w:rPr>
        <w:t xml:space="preserve"> тыс. рублей;</w:t>
      </w:r>
    </w:p>
    <w:p w:rsidR="006F45EB" w:rsidRPr="00D50943" w:rsidRDefault="006F45EB" w:rsidP="006F45EB">
      <w:pPr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 xml:space="preserve">Всего на реализацию подпрограммы 2  «Развитие </w:t>
      </w:r>
      <w:r w:rsidR="00F44D00" w:rsidRPr="00D50943">
        <w:rPr>
          <w:color w:val="000000" w:themeColor="text1"/>
          <w:sz w:val="26"/>
          <w:szCs w:val="26"/>
        </w:rPr>
        <w:t xml:space="preserve">музейной  деятельности»- </w:t>
      </w:r>
      <w:r w:rsidR="00580FF6" w:rsidRPr="00D50943">
        <w:rPr>
          <w:color w:val="000000" w:themeColor="text1"/>
          <w:sz w:val="26"/>
          <w:szCs w:val="26"/>
        </w:rPr>
        <w:t>54</w:t>
      </w:r>
      <w:r w:rsidRPr="00D50943">
        <w:rPr>
          <w:color w:val="000000" w:themeColor="text1"/>
          <w:sz w:val="26"/>
          <w:szCs w:val="26"/>
        </w:rPr>
        <w:t>50,6</w:t>
      </w:r>
      <w:r w:rsidRPr="00D50943">
        <w:rPr>
          <w:bCs/>
          <w:color w:val="000000" w:themeColor="text1"/>
          <w:sz w:val="26"/>
          <w:szCs w:val="26"/>
        </w:rPr>
        <w:t>тыс</w:t>
      </w:r>
      <w:proofErr w:type="gramStart"/>
      <w:r w:rsidRPr="00D50943">
        <w:rPr>
          <w:bCs/>
          <w:color w:val="000000" w:themeColor="text1"/>
          <w:sz w:val="26"/>
          <w:szCs w:val="26"/>
        </w:rPr>
        <w:t>.р</w:t>
      </w:r>
      <w:proofErr w:type="gramEnd"/>
      <w:r w:rsidRPr="00D50943">
        <w:rPr>
          <w:bCs/>
          <w:color w:val="000000" w:themeColor="text1"/>
          <w:sz w:val="26"/>
          <w:szCs w:val="26"/>
        </w:rPr>
        <w:t>ублей</w:t>
      </w:r>
      <w:r w:rsidRPr="00D50943">
        <w:rPr>
          <w:color w:val="000000" w:themeColor="text1"/>
          <w:sz w:val="26"/>
          <w:szCs w:val="26"/>
        </w:rPr>
        <w:t>, в том числе:</w:t>
      </w:r>
    </w:p>
    <w:p w:rsidR="006F45EB" w:rsidRPr="00D50943" w:rsidRDefault="006F45EB" w:rsidP="006F45EB">
      <w:pPr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</w:r>
      <w:r w:rsidR="00F44D00" w:rsidRPr="00D50943">
        <w:rPr>
          <w:color w:val="000000" w:themeColor="text1"/>
          <w:sz w:val="26"/>
          <w:szCs w:val="26"/>
        </w:rPr>
        <w:t xml:space="preserve">2016 год -  </w:t>
      </w:r>
      <w:r w:rsidRPr="00D50943">
        <w:rPr>
          <w:color w:val="000000" w:themeColor="text1"/>
          <w:sz w:val="26"/>
          <w:szCs w:val="26"/>
        </w:rPr>
        <w:t>1581,5  тыс. рублей;</w:t>
      </w:r>
    </w:p>
    <w:p w:rsidR="006F45EB" w:rsidRPr="00D50943" w:rsidRDefault="00F44D00" w:rsidP="006F45EB">
      <w:pPr>
        <w:pStyle w:val="af2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 xml:space="preserve">2017 год -  </w:t>
      </w:r>
      <w:r w:rsidR="006F45EB" w:rsidRPr="00D50943">
        <w:rPr>
          <w:color w:val="000000" w:themeColor="text1"/>
          <w:sz w:val="26"/>
          <w:szCs w:val="26"/>
        </w:rPr>
        <w:t>1887,6 тыс. рублей;</w:t>
      </w:r>
    </w:p>
    <w:p w:rsidR="006F45EB" w:rsidRPr="00D50943" w:rsidRDefault="00F44D00" w:rsidP="006F45EB">
      <w:pPr>
        <w:pStyle w:val="af2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 xml:space="preserve">2018 год -  </w:t>
      </w:r>
      <w:r w:rsidR="00580FF6" w:rsidRPr="00D50943">
        <w:rPr>
          <w:color w:val="000000" w:themeColor="text1"/>
          <w:sz w:val="26"/>
          <w:szCs w:val="26"/>
        </w:rPr>
        <w:t>1981,5</w:t>
      </w:r>
      <w:r w:rsidR="006F45EB" w:rsidRPr="00D50943">
        <w:rPr>
          <w:color w:val="000000" w:themeColor="text1"/>
          <w:sz w:val="26"/>
          <w:szCs w:val="26"/>
        </w:rPr>
        <w:t xml:space="preserve">  тыс. рублей;</w:t>
      </w:r>
    </w:p>
    <w:p w:rsidR="006F45EB" w:rsidRPr="00D50943" w:rsidRDefault="006F45EB" w:rsidP="006F45EB">
      <w:pPr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 xml:space="preserve">Всего на реализацию подпрограммы 3 </w:t>
      </w:r>
      <w:r w:rsidRPr="00D50943">
        <w:rPr>
          <w:b/>
          <w:color w:val="000000" w:themeColor="text1"/>
          <w:sz w:val="26"/>
          <w:szCs w:val="26"/>
        </w:rPr>
        <w:t>«</w:t>
      </w:r>
      <w:r w:rsidR="00541DBC" w:rsidRPr="00D50943">
        <w:rPr>
          <w:color w:val="000000" w:themeColor="text1"/>
          <w:sz w:val="26"/>
          <w:szCs w:val="26"/>
        </w:rPr>
        <w:t xml:space="preserve">Развитие </w:t>
      </w:r>
      <w:r w:rsidRPr="00D50943">
        <w:rPr>
          <w:color w:val="000000" w:themeColor="text1"/>
          <w:sz w:val="26"/>
          <w:szCs w:val="26"/>
        </w:rPr>
        <w:t xml:space="preserve">библиотечного обслуживания населения </w:t>
      </w:r>
      <w:proofErr w:type="spellStart"/>
      <w:r w:rsidRPr="00D50943">
        <w:rPr>
          <w:color w:val="000000" w:themeColor="text1"/>
          <w:sz w:val="26"/>
          <w:szCs w:val="26"/>
        </w:rPr>
        <w:t>Усть</w:t>
      </w:r>
      <w:proofErr w:type="spellEnd"/>
      <w:r w:rsidRPr="00D50943">
        <w:rPr>
          <w:color w:val="000000" w:themeColor="text1"/>
          <w:sz w:val="26"/>
          <w:szCs w:val="26"/>
        </w:rPr>
        <w:t>–Кубинского  муницип</w:t>
      </w:r>
      <w:r w:rsidR="00F44D00" w:rsidRPr="00D50943">
        <w:rPr>
          <w:color w:val="000000" w:themeColor="text1"/>
          <w:sz w:val="26"/>
          <w:szCs w:val="26"/>
        </w:rPr>
        <w:t>ального района» -16490,9</w:t>
      </w:r>
      <w:r w:rsidRPr="00D50943">
        <w:rPr>
          <w:bCs/>
          <w:color w:val="000000" w:themeColor="text1"/>
          <w:sz w:val="26"/>
          <w:szCs w:val="26"/>
        </w:rPr>
        <w:t xml:space="preserve"> тыс. рублей</w:t>
      </w:r>
      <w:r w:rsidRPr="00D50943">
        <w:rPr>
          <w:color w:val="000000" w:themeColor="text1"/>
          <w:sz w:val="26"/>
          <w:szCs w:val="26"/>
        </w:rPr>
        <w:t>, в том числе: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</w:r>
      <w:r w:rsidR="00F44D00" w:rsidRPr="00D50943">
        <w:rPr>
          <w:color w:val="000000" w:themeColor="text1"/>
          <w:sz w:val="26"/>
          <w:szCs w:val="26"/>
        </w:rPr>
        <w:t xml:space="preserve">2016 год - </w:t>
      </w:r>
      <w:r w:rsidRPr="00D50943">
        <w:rPr>
          <w:color w:val="000000" w:themeColor="text1"/>
          <w:sz w:val="26"/>
          <w:szCs w:val="26"/>
        </w:rPr>
        <w:t>4208,5   тыс. рублей;</w:t>
      </w:r>
    </w:p>
    <w:p w:rsidR="006F45EB" w:rsidRPr="00D50943" w:rsidRDefault="00F44D00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2017 год -</w:t>
      </w:r>
      <w:r w:rsidR="006F45EB" w:rsidRPr="00D50943">
        <w:rPr>
          <w:color w:val="000000" w:themeColor="text1"/>
          <w:sz w:val="26"/>
          <w:szCs w:val="26"/>
        </w:rPr>
        <w:t xml:space="preserve"> 5476,4  тыс. рублей;</w:t>
      </w:r>
    </w:p>
    <w:p w:rsidR="006F45EB" w:rsidRPr="00D50943" w:rsidRDefault="00275E66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2018 год -</w:t>
      </w:r>
      <w:r w:rsidR="00F44D00" w:rsidRPr="00D50943">
        <w:rPr>
          <w:color w:val="000000" w:themeColor="text1"/>
          <w:sz w:val="26"/>
          <w:szCs w:val="26"/>
        </w:rPr>
        <w:t xml:space="preserve">  6806</w:t>
      </w:r>
      <w:r w:rsidRPr="00D50943">
        <w:rPr>
          <w:color w:val="000000" w:themeColor="text1"/>
          <w:sz w:val="26"/>
          <w:szCs w:val="26"/>
        </w:rPr>
        <w:t>,0</w:t>
      </w:r>
      <w:r w:rsidR="006F45EB" w:rsidRPr="00D50943">
        <w:rPr>
          <w:color w:val="000000" w:themeColor="text1"/>
          <w:sz w:val="26"/>
          <w:szCs w:val="26"/>
        </w:rPr>
        <w:t xml:space="preserve">  тыс. рублей;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Всего на реализацию подпрограммы 4</w:t>
      </w:r>
      <w:r w:rsidR="00F44D00" w:rsidRPr="00D50943">
        <w:rPr>
          <w:color w:val="000000" w:themeColor="text1"/>
          <w:sz w:val="26"/>
          <w:szCs w:val="26"/>
        </w:rPr>
        <w:t xml:space="preserve"> </w:t>
      </w:r>
      <w:r w:rsidRPr="00D50943">
        <w:rPr>
          <w:color w:val="000000" w:themeColor="text1"/>
          <w:sz w:val="26"/>
          <w:szCs w:val="26"/>
        </w:rPr>
        <w:t xml:space="preserve">«Молодежь </w:t>
      </w:r>
      <w:proofErr w:type="spellStart"/>
      <w:r w:rsidRPr="00D50943">
        <w:rPr>
          <w:color w:val="000000" w:themeColor="text1"/>
          <w:sz w:val="26"/>
          <w:szCs w:val="26"/>
        </w:rPr>
        <w:t>Усть</w:t>
      </w:r>
      <w:proofErr w:type="spellEnd"/>
      <w:r w:rsidRPr="00D50943">
        <w:rPr>
          <w:color w:val="000000" w:themeColor="text1"/>
          <w:sz w:val="26"/>
          <w:szCs w:val="26"/>
        </w:rPr>
        <w:t xml:space="preserve">–Кубинского  </w:t>
      </w:r>
      <w:r w:rsidRPr="00D50943">
        <w:rPr>
          <w:color w:val="000000" w:themeColor="text1"/>
          <w:sz w:val="26"/>
          <w:szCs w:val="26"/>
        </w:rPr>
        <w:lastRenderedPageBreak/>
        <w:t>муниципального района» -157,7   тыс. рублей, в том числе: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2016 год –57,7 тыс. рублей;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2017 год –50,0 тыс. рублей;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2018 год –50,0 тыс. рублей;</w:t>
      </w: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Всего на реализацию подпрограммы 5 «Развитие  дополнительного образования детей»–13070,5  тыс. рублей, в том числе: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2016 год –3722,3 тыс. рублей;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2017 год –4350,0тыс. рублей;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2018 год – 4998,2тыс. рублей;</w:t>
      </w:r>
    </w:p>
    <w:p w:rsidR="006F45EB" w:rsidRPr="00D50943" w:rsidRDefault="006F45EB" w:rsidP="006F45EB">
      <w:pPr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 xml:space="preserve">Всего на реализацию подпрограммы 6 «Обеспечение реализации программы «Развитие культуры </w:t>
      </w:r>
      <w:proofErr w:type="spellStart"/>
      <w:r w:rsidRPr="00D50943">
        <w:rPr>
          <w:color w:val="000000" w:themeColor="text1"/>
          <w:sz w:val="26"/>
          <w:szCs w:val="26"/>
        </w:rPr>
        <w:t>Усть</w:t>
      </w:r>
      <w:proofErr w:type="spellEnd"/>
      <w:r w:rsidRPr="00D50943">
        <w:rPr>
          <w:color w:val="000000" w:themeColor="text1"/>
          <w:sz w:val="26"/>
          <w:szCs w:val="26"/>
        </w:rPr>
        <w:t>–Кубинского  муниципального района на 2016-2018 годы» » - 1214,8тыс. рублей, в том числе: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</w:r>
      <w:r w:rsidR="00580FF6" w:rsidRPr="00D50943">
        <w:rPr>
          <w:color w:val="000000" w:themeColor="text1"/>
          <w:sz w:val="26"/>
          <w:szCs w:val="26"/>
        </w:rPr>
        <w:t>2016 год –1</w:t>
      </w:r>
      <w:r w:rsidRPr="00D50943">
        <w:rPr>
          <w:color w:val="000000" w:themeColor="text1"/>
          <w:sz w:val="26"/>
          <w:szCs w:val="26"/>
        </w:rPr>
        <w:t>214,8 тыс. рублей;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2017 год –0,0 тыс. рублей;</w:t>
      </w:r>
    </w:p>
    <w:p w:rsidR="006F45EB" w:rsidRPr="00D50943" w:rsidRDefault="006F45E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2018 год –0,0 тыс. рублей.</w:t>
      </w:r>
    </w:p>
    <w:p w:rsidR="002C0998" w:rsidRPr="00D50943" w:rsidRDefault="002C0998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</w:p>
    <w:p w:rsidR="00541DBC" w:rsidRPr="00D50943" w:rsidRDefault="00541DBC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>1.2. Позицию Паспорта программы «Индикаторы достижения целей Программы» изложить в следующей редакции:</w:t>
      </w:r>
    </w:p>
    <w:p w:rsidR="002C0998" w:rsidRPr="00D50943" w:rsidRDefault="002C0998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4" w:type="dxa"/>
          <w:right w:w="84" w:type="dxa"/>
        </w:tblCellMar>
        <w:tblLook w:val="0000"/>
      </w:tblPr>
      <w:tblGrid>
        <w:gridCol w:w="1644"/>
        <w:gridCol w:w="3543"/>
        <w:gridCol w:w="1617"/>
        <w:gridCol w:w="2694"/>
      </w:tblGrid>
      <w:tr w:rsidR="004C463B" w:rsidRPr="00D50943" w:rsidTr="004C463B">
        <w:tc>
          <w:tcPr>
            <w:tcW w:w="1644" w:type="dxa"/>
            <w:shd w:val="clear" w:color="auto" w:fill="auto"/>
          </w:tcPr>
          <w:p w:rsidR="004C463B" w:rsidRPr="00D50943" w:rsidRDefault="004C463B" w:rsidP="004C463B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Индикаторы достижения целей Программы </w:t>
            </w: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Наименование индикатора достижения целей Программы 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Единицы измерения 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Значения индикаторов целей Программы по окончании реализации Программы </w:t>
            </w:r>
          </w:p>
        </w:tc>
      </w:tr>
      <w:tr w:rsidR="004C463B" w:rsidRPr="00D50943" w:rsidTr="004C463B">
        <w:tc>
          <w:tcPr>
            <w:tcW w:w="1644" w:type="dxa"/>
            <w:vMerge w:val="restart"/>
            <w:shd w:val="clear" w:color="auto" w:fill="auto"/>
          </w:tcPr>
          <w:p w:rsidR="004C463B" w:rsidRPr="00D50943" w:rsidRDefault="004C463B" w:rsidP="004C463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Средняя заработная плата работников культуры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Руб.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29543,0</w:t>
            </w:r>
          </w:p>
        </w:tc>
      </w:tr>
      <w:tr w:rsidR="004C463B" w:rsidRPr="00D50943" w:rsidTr="004C463B">
        <w:tc>
          <w:tcPr>
            <w:tcW w:w="1644" w:type="dxa"/>
            <w:vMerge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pStyle w:val="af2"/>
              <w:jc w:val="both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Повышение уровня удовлетворенности граждан </w:t>
            </w:r>
            <w:proofErr w:type="spellStart"/>
            <w:r w:rsidRPr="00D50943">
              <w:rPr>
                <w:color w:val="000000" w:themeColor="text1"/>
              </w:rPr>
              <w:t>Усть</w:t>
            </w:r>
            <w:proofErr w:type="spellEnd"/>
            <w:r w:rsidRPr="00D50943">
              <w:rPr>
                <w:color w:val="000000" w:themeColor="text1"/>
              </w:rPr>
              <w:t xml:space="preserve"> – Кубинского  муниципального района  качеством предоставления муниципальных услуг.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90</w:t>
            </w:r>
          </w:p>
        </w:tc>
      </w:tr>
      <w:tr w:rsidR="004C463B" w:rsidRPr="00D50943" w:rsidTr="004C463B">
        <w:tc>
          <w:tcPr>
            <w:tcW w:w="1644" w:type="dxa"/>
            <w:vMerge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pStyle w:val="af2"/>
              <w:jc w:val="both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Увеличение посещаемости учреждений культуры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 по сравнению с 2012 годом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0,5</w:t>
            </w:r>
          </w:p>
        </w:tc>
      </w:tr>
      <w:tr w:rsidR="004C463B" w:rsidRPr="00D50943" w:rsidTr="004C463B">
        <w:tc>
          <w:tcPr>
            <w:tcW w:w="1644" w:type="dxa"/>
            <w:vMerge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Количество библиографических записей в сводном электронном каталоге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 к предыдущему году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1,8</w:t>
            </w:r>
          </w:p>
        </w:tc>
      </w:tr>
      <w:tr w:rsidR="004C463B" w:rsidRPr="00D50943" w:rsidTr="004C463B">
        <w:tc>
          <w:tcPr>
            <w:tcW w:w="1644" w:type="dxa"/>
            <w:vMerge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Кол-во публичных библиотек, подключенных к информационно </w:t>
            </w:r>
            <w:proofErr w:type="gramStart"/>
            <w:r w:rsidRPr="00D50943">
              <w:rPr>
                <w:color w:val="000000" w:themeColor="text1"/>
                <w:sz w:val="24"/>
                <w:szCs w:val="24"/>
              </w:rPr>
              <w:t>–т</w:t>
            </w:r>
            <w:proofErr w:type="gramEnd"/>
            <w:r w:rsidRPr="00D50943">
              <w:rPr>
                <w:color w:val="000000" w:themeColor="text1"/>
                <w:sz w:val="24"/>
                <w:szCs w:val="24"/>
              </w:rPr>
              <w:t>елекоммуникационной сети « Интернет»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Доля к общему числу библиотек %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4C463B" w:rsidRPr="00D50943" w:rsidTr="004C463B">
        <w:tc>
          <w:tcPr>
            <w:tcW w:w="1644" w:type="dxa"/>
            <w:vMerge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Увеличение количества выставочных проектов, осуществляемых в музее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 по сравнению с 2012 годом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1,0</w:t>
            </w:r>
          </w:p>
        </w:tc>
      </w:tr>
      <w:tr w:rsidR="004C463B" w:rsidRPr="00D50943" w:rsidTr="004C463B">
        <w:tc>
          <w:tcPr>
            <w:tcW w:w="1644" w:type="dxa"/>
            <w:vMerge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Посещаемость музейных учреждений 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 посещений на 1 жителя в год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1,03</w:t>
            </w:r>
          </w:p>
        </w:tc>
      </w:tr>
      <w:tr w:rsidR="004C463B" w:rsidRPr="00D50943" w:rsidTr="004C463B">
        <w:tc>
          <w:tcPr>
            <w:tcW w:w="1644" w:type="dxa"/>
            <w:vMerge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8,2</w:t>
            </w:r>
          </w:p>
        </w:tc>
      </w:tr>
      <w:tr w:rsidR="004C463B" w:rsidRPr="00D50943" w:rsidTr="004C463B">
        <w:tc>
          <w:tcPr>
            <w:tcW w:w="1644" w:type="dxa"/>
            <w:vMerge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Число учащихся дополнительного образования детей в сфере культуры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120</w:t>
            </w:r>
          </w:p>
        </w:tc>
      </w:tr>
      <w:tr w:rsidR="004C463B" w:rsidRPr="00D50943" w:rsidTr="004C463B">
        <w:tc>
          <w:tcPr>
            <w:tcW w:w="1644" w:type="dxa"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Увеличение количества молодежи в возрасте от 14 до 30 лет, занятых в социальных, творческих и проектах иной направленности  от общего количества молодежи в районе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70</w:t>
            </w:r>
          </w:p>
        </w:tc>
      </w:tr>
      <w:tr w:rsidR="004C463B" w:rsidRPr="00D50943" w:rsidTr="004C463B">
        <w:tc>
          <w:tcPr>
            <w:tcW w:w="1644" w:type="dxa"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b/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Количество посещений организацией культуры </w:t>
            </w:r>
            <w:proofErr w:type="gramStart"/>
            <w:r w:rsidRPr="00D50943">
              <w:rPr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4C463B" w:rsidRPr="00D50943" w:rsidRDefault="004C463B" w:rsidP="004C463B">
            <w:pPr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отношению к уровню 2010 года   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77,9</w:t>
            </w:r>
          </w:p>
        </w:tc>
      </w:tr>
      <w:tr w:rsidR="004C463B" w:rsidRPr="00D50943" w:rsidTr="004C463B">
        <w:tc>
          <w:tcPr>
            <w:tcW w:w="1644" w:type="dxa"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b/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173</w:t>
            </w:r>
          </w:p>
        </w:tc>
      </w:tr>
      <w:tr w:rsidR="004C463B" w:rsidRPr="00D50943" w:rsidTr="004C463B">
        <w:tc>
          <w:tcPr>
            <w:tcW w:w="1644" w:type="dxa"/>
            <w:shd w:val="clear" w:color="auto" w:fill="auto"/>
          </w:tcPr>
          <w:p w:rsidR="004C463B" w:rsidRPr="00D50943" w:rsidRDefault="004C463B" w:rsidP="004C463B">
            <w:pPr>
              <w:pStyle w:val="af2"/>
              <w:snapToGrid w:val="0"/>
              <w:rPr>
                <w:b/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</w:tcPr>
          <w:p w:rsidR="004C463B" w:rsidRPr="00D50943" w:rsidRDefault="004C463B" w:rsidP="004C46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Количество посещений общедоступных библиотек муниципального образования области </w:t>
            </w:r>
          </w:p>
        </w:tc>
        <w:tc>
          <w:tcPr>
            <w:tcW w:w="1617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( на одного жителя в год)</w:t>
            </w:r>
          </w:p>
        </w:tc>
        <w:tc>
          <w:tcPr>
            <w:tcW w:w="2694" w:type="dxa"/>
            <w:shd w:val="clear" w:color="auto" w:fill="auto"/>
          </w:tcPr>
          <w:p w:rsidR="004C463B" w:rsidRPr="00D50943" w:rsidRDefault="004C463B" w:rsidP="004C46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10,3</w:t>
            </w:r>
          </w:p>
        </w:tc>
      </w:tr>
    </w:tbl>
    <w:p w:rsidR="004C463B" w:rsidRPr="00D50943" w:rsidRDefault="004C463B" w:rsidP="006F45EB">
      <w:pPr>
        <w:pStyle w:val="af2"/>
        <w:ind w:firstLine="300"/>
        <w:jc w:val="both"/>
        <w:rPr>
          <w:color w:val="000000" w:themeColor="text1"/>
          <w:sz w:val="26"/>
          <w:szCs w:val="26"/>
        </w:rPr>
      </w:pPr>
    </w:p>
    <w:p w:rsidR="00844E4A" w:rsidRPr="00D50943" w:rsidRDefault="006F45EB" w:rsidP="00844E4A">
      <w:pPr>
        <w:pStyle w:val="af2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</w:r>
      <w:r w:rsidR="00354321" w:rsidRPr="00D50943">
        <w:rPr>
          <w:color w:val="000000" w:themeColor="text1"/>
          <w:sz w:val="26"/>
          <w:szCs w:val="26"/>
        </w:rPr>
        <w:t>1.3</w:t>
      </w:r>
      <w:r w:rsidR="00A86BB4" w:rsidRPr="00D50943">
        <w:rPr>
          <w:color w:val="000000" w:themeColor="text1"/>
          <w:sz w:val="26"/>
          <w:szCs w:val="26"/>
        </w:rPr>
        <w:t xml:space="preserve"> </w:t>
      </w:r>
      <w:r w:rsidR="000E0CF6">
        <w:rPr>
          <w:color w:val="000000" w:themeColor="text1"/>
          <w:sz w:val="26"/>
          <w:szCs w:val="26"/>
        </w:rPr>
        <w:t xml:space="preserve">Позиции «Муниципальная программа «Развитие культуры Усть-Кубинского муниципального района на 2016-2018 годы», подпрограмма 1 «Развитие </w:t>
      </w:r>
      <w:proofErr w:type="spellStart"/>
      <w:r w:rsidR="000E0CF6">
        <w:rPr>
          <w:color w:val="000000" w:themeColor="text1"/>
          <w:sz w:val="26"/>
          <w:szCs w:val="26"/>
        </w:rPr>
        <w:t>культурно-досуговой</w:t>
      </w:r>
      <w:proofErr w:type="spellEnd"/>
      <w:r w:rsidR="000E0CF6">
        <w:rPr>
          <w:color w:val="000000" w:themeColor="text1"/>
          <w:sz w:val="26"/>
          <w:szCs w:val="26"/>
        </w:rPr>
        <w:t xml:space="preserve"> деятельности», подпрограмма 3 «Развитие библиотечного обслуживания населения» таблицы 1 «Перечень основных мероприятий муниципальной программы раздела 2 «Перечень основных мероприятий муниципальной программы» изложить в следующей редакции:</w:t>
      </w:r>
    </w:p>
    <w:p w:rsidR="00B7623A" w:rsidRPr="00D50943" w:rsidRDefault="00B7623A" w:rsidP="00844E4A">
      <w:pPr>
        <w:pStyle w:val="af2"/>
        <w:jc w:val="both"/>
        <w:rPr>
          <w:color w:val="000000" w:themeColor="text1"/>
          <w:sz w:val="26"/>
          <w:szCs w:val="26"/>
        </w:rPr>
      </w:pPr>
    </w:p>
    <w:tbl>
      <w:tblPr>
        <w:tblW w:w="10488" w:type="dxa"/>
        <w:tblInd w:w="-767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548"/>
        <w:gridCol w:w="159"/>
        <w:gridCol w:w="1845"/>
        <w:gridCol w:w="993"/>
        <w:gridCol w:w="706"/>
        <w:gridCol w:w="2129"/>
        <w:gridCol w:w="992"/>
        <w:gridCol w:w="1134"/>
        <w:gridCol w:w="992"/>
        <w:gridCol w:w="990"/>
      </w:tblGrid>
      <w:tr w:rsidR="00844E4A" w:rsidRPr="00D50943" w:rsidTr="00EA71D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№ п./п.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50943">
              <w:rPr>
                <w:bCs/>
                <w:color w:val="000000" w:themeColor="text1"/>
                <w:sz w:val="20"/>
                <w:szCs w:val="20"/>
              </w:rPr>
              <w:t>Категория расходов (капвложения, НИОКР и прочие расходы)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50943">
              <w:rPr>
                <w:bCs/>
                <w:color w:val="000000" w:themeColor="text1"/>
                <w:sz w:val="20"/>
                <w:szCs w:val="20"/>
              </w:rPr>
              <w:t>Сроки выполнения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Исполнители мероприятий</w:t>
            </w:r>
          </w:p>
        </w:tc>
        <w:tc>
          <w:tcPr>
            <w:tcW w:w="41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Объем финансирования за счет средств местного бюджета, тыс.</w:t>
            </w:r>
            <w:r w:rsidR="00354321" w:rsidRPr="00D50943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50943">
              <w:rPr>
                <w:bCs/>
                <w:color w:val="000000" w:themeColor="text1"/>
                <w:sz w:val="22"/>
                <w:szCs w:val="22"/>
              </w:rPr>
              <w:t>рублей</w:t>
            </w:r>
            <w:r w:rsidR="00354321" w:rsidRPr="00D50943">
              <w:rPr>
                <w:bCs/>
                <w:color w:val="000000" w:themeColor="text1"/>
                <w:sz w:val="22"/>
                <w:szCs w:val="22"/>
              </w:rPr>
              <w:t xml:space="preserve">              </w:t>
            </w:r>
            <w:r w:rsidRPr="00D50943">
              <w:rPr>
                <w:bCs/>
                <w:color w:val="000000" w:themeColor="text1"/>
                <w:sz w:val="22"/>
                <w:szCs w:val="22"/>
              </w:rPr>
              <w:t xml:space="preserve"> (по годам)</w:t>
            </w:r>
          </w:p>
        </w:tc>
      </w:tr>
      <w:tr w:rsidR="00844E4A" w:rsidRPr="00D50943" w:rsidTr="00EA71DC">
        <w:tc>
          <w:tcPr>
            <w:tcW w:w="54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4E4A" w:rsidRPr="00D50943" w:rsidRDefault="00844E4A">
            <w:pPr>
              <w:pStyle w:val="af2"/>
              <w:spacing w:line="276" w:lineRule="auto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</w:t>
            </w:r>
          </w:p>
        </w:tc>
      </w:tr>
      <w:tr w:rsidR="00844E4A" w:rsidRPr="00D50943" w:rsidTr="00EA71D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 w:rsidP="00580FF6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 w:rsidP="00580FF6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 w:rsidP="00580FF6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4E4A" w:rsidRPr="00D50943" w:rsidRDefault="00844E4A" w:rsidP="00580FF6">
            <w:pPr>
              <w:pStyle w:val="af2"/>
              <w:spacing w:line="276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844E4A" w:rsidRPr="00D50943" w:rsidTr="006043FC">
        <w:tc>
          <w:tcPr>
            <w:tcW w:w="63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Муниципальная программа</w:t>
            </w:r>
          </w:p>
          <w:p w:rsidR="00844E4A" w:rsidRPr="00D50943" w:rsidRDefault="00844E4A" w:rsidP="00580FF6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«Развитие  культуры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>–Кубинского  муниципального района</w:t>
            </w:r>
            <w:r w:rsidR="002A6B75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D50943">
              <w:rPr>
                <w:color w:val="000000" w:themeColor="text1"/>
                <w:sz w:val="22"/>
                <w:szCs w:val="22"/>
              </w:rPr>
              <w:t>на 2016 – 2018 годы 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580FF6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20419,9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22</w:t>
            </w:r>
            <w:r w:rsidR="00580FF6" w:rsidRPr="00D50943">
              <w:rPr>
                <w:color w:val="000000" w:themeColor="text1"/>
                <w:sz w:val="22"/>
                <w:szCs w:val="22"/>
              </w:rPr>
              <w:t>733,7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580FF6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257</w:t>
            </w:r>
            <w:r w:rsidR="00844E4A" w:rsidRPr="00D50943">
              <w:rPr>
                <w:color w:val="000000" w:themeColor="text1"/>
                <w:sz w:val="22"/>
                <w:szCs w:val="22"/>
              </w:rPr>
              <w:t>04,1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4A" w:rsidRPr="00D50943" w:rsidRDefault="00844E4A">
            <w:pPr>
              <w:pStyle w:val="af2"/>
              <w:spacing w:line="276" w:lineRule="auto"/>
              <w:rPr>
                <w:bCs/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6</w:t>
            </w:r>
            <w:r w:rsidR="00580FF6" w:rsidRPr="00D50943">
              <w:rPr>
                <w:bCs/>
                <w:color w:val="000000" w:themeColor="text1"/>
                <w:sz w:val="22"/>
                <w:szCs w:val="22"/>
              </w:rPr>
              <w:t>8857,7</w:t>
            </w:r>
          </w:p>
        </w:tc>
      </w:tr>
      <w:tr w:rsidR="00844E4A" w:rsidRPr="00D50943" w:rsidTr="006043FC">
        <w:tc>
          <w:tcPr>
            <w:tcW w:w="63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Подпрограмма 1 «Развитие 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культурно-досуговой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деятельности 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580FF6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97</w:t>
            </w:r>
            <w:r w:rsidR="00844E4A" w:rsidRPr="00D50943">
              <w:rPr>
                <w:color w:val="000000" w:themeColor="text1"/>
                <w:sz w:val="22"/>
                <w:szCs w:val="22"/>
              </w:rPr>
              <w:t>08,9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</w:t>
            </w:r>
            <w:r w:rsidR="00580FF6" w:rsidRPr="00D50943">
              <w:rPr>
                <w:color w:val="000000" w:themeColor="text1"/>
                <w:sz w:val="22"/>
                <w:szCs w:val="22"/>
              </w:rPr>
              <w:t>1031,8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11887,1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44E4A" w:rsidRPr="00D50943" w:rsidRDefault="00580FF6">
            <w:pPr>
              <w:pStyle w:val="af2"/>
              <w:spacing w:line="276" w:lineRule="auto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32627,8</w:t>
            </w:r>
          </w:p>
        </w:tc>
      </w:tr>
      <w:tr w:rsidR="00844E4A" w:rsidRPr="00D50943" w:rsidTr="00EA71DC">
        <w:tc>
          <w:tcPr>
            <w:tcW w:w="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Субсидия на выполнение  муниципального задания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50943">
              <w:rPr>
                <w:color w:val="000000" w:themeColor="text1"/>
                <w:sz w:val="20"/>
                <w:szCs w:val="20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</w:t>
            </w:r>
            <w:r w:rsidRPr="00D50943">
              <w:rPr>
                <w:color w:val="000000" w:themeColor="text1"/>
                <w:sz w:val="22"/>
                <w:szCs w:val="22"/>
              </w:rPr>
              <w:lastRenderedPageBreak/>
              <w:t xml:space="preserve">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lastRenderedPageBreak/>
              <w:t>8973,9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10746,8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10800,0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6043FC" w:rsidRPr="00D50943" w:rsidRDefault="006043FC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6043FC" w:rsidRPr="00D50943" w:rsidRDefault="006043FC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6043FC" w:rsidRPr="00D50943" w:rsidRDefault="006043FC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30520,7</w:t>
            </w:r>
          </w:p>
        </w:tc>
      </w:tr>
      <w:tr w:rsidR="00844E4A" w:rsidRPr="00D50943" w:rsidTr="00EA71DC">
        <w:tc>
          <w:tcPr>
            <w:tcW w:w="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D50943">
              <w:rPr>
                <w:bCs/>
                <w:color w:val="000000" w:themeColor="text1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4A" w:rsidRPr="00D50943" w:rsidRDefault="00844E4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844E4A" w:rsidRPr="00D50943" w:rsidRDefault="00844E4A">
            <w:pPr>
              <w:tabs>
                <w:tab w:val="left" w:pos="288"/>
                <w:tab w:val="center" w:pos="517"/>
              </w:tabs>
              <w:spacing w:line="276" w:lineRule="auto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ab/>
            </w:r>
          </w:p>
          <w:p w:rsidR="00844E4A" w:rsidRPr="00D50943" w:rsidRDefault="00844E4A">
            <w:pPr>
              <w:tabs>
                <w:tab w:val="left" w:pos="288"/>
                <w:tab w:val="center" w:pos="517"/>
              </w:tabs>
              <w:spacing w:line="276" w:lineRule="auto"/>
              <w:rPr>
                <w:color w:val="000000" w:themeColor="text1"/>
              </w:rPr>
            </w:pPr>
          </w:p>
          <w:p w:rsidR="00844E4A" w:rsidRPr="00D50943" w:rsidRDefault="00844E4A">
            <w:pPr>
              <w:tabs>
                <w:tab w:val="left" w:pos="288"/>
                <w:tab w:val="center" w:pos="517"/>
              </w:tabs>
              <w:spacing w:line="276" w:lineRule="auto"/>
              <w:rPr>
                <w:color w:val="000000" w:themeColor="text1"/>
              </w:rPr>
            </w:pPr>
          </w:p>
          <w:p w:rsidR="00577EED" w:rsidRPr="00D50943" w:rsidRDefault="00577EED">
            <w:pPr>
              <w:tabs>
                <w:tab w:val="left" w:pos="288"/>
                <w:tab w:val="center" w:pos="517"/>
              </w:tabs>
              <w:spacing w:line="276" w:lineRule="auto"/>
              <w:rPr>
                <w:color w:val="000000" w:themeColor="text1"/>
              </w:rPr>
            </w:pPr>
          </w:p>
          <w:p w:rsidR="00844E4A" w:rsidRPr="00D50943" w:rsidRDefault="00844E4A">
            <w:pPr>
              <w:tabs>
                <w:tab w:val="left" w:pos="288"/>
                <w:tab w:val="center" w:pos="517"/>
              </w:tabs>
              <w:spacing w:line="276" w:lineRule="auto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30,0</w:t>
            </w:r>
          </w:p>
        </w:tc>
      </w:tr>
      <w:tr w:rsidR="00844E4A" w:rsidRPr="00D50943" w:rsidTr="00EA71DC">
        <w:tc>
          <w:tcPr>
            <w:tcW w:w="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Организация и проведение  праздников и общественно значимых мероприятий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800,0</w:t>
            </w:r>
          </w:p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44E4A" w:rsidRPr="00D50943" w:rsidTr="00EA71DC">
        <w:tc>
          <w:tcPr>
            <w:tcW w:w="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Ремонт автотранспорта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20,00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60,0</w:t>
            </w:r>
          </w:p>
        </w:tc>
      </w:tr>
      <w:tr w:rsidR="00844E4A" w:rsidRPr="00D50943" w:rsidTr="00EA71DC">
        <w:tc>
          <w:tcPr>
            <w:tcW w:w="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Текущий ремонт входной группы здания РДК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44E4A" w:rsidRPr="00D50943" w:rsidRDefault="00844E4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30,0</w:t>
            </w:r>
          </w:p>
        </w:tc>
      </w:tr>
      <w:tr w:rsidR="00B7623A" w:rsidRPr="00D50943" w:rsidTr="00EA71DC">
        <w:tc>
          <w:tcPr>
            <w:tcW w:w="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1.6.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Софинансирова</w:t>
            </w:r>
            <w:r w:rsidR="002A6B75">
              <w:rPr>
                <w:color w:val="000000" w:themeColor="text1"/>
                <w:sz w:val="22"/>
                <w:szCs w:val="22"/>
              </w:rPr>
              <w:t>-</w:t>
            </w:r>
            <w:r w:rsidRPr="00D50943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капитального ремонта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623A" w:rsidRPr="00D50943" w:rsidRDefault="00B7623A" w:rsidP="00EC32AF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 w:rsidP="00EC32AF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 w:rsidP="00EC32AF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190,2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190,2</w:t>
            </w:r>
          </w:p>
        </w:tc>
      </w:tr>
      <w:tr w:rsidR="00B7623A" w:rsidRPr="00D50943" w:rsidTr="00EA71DC">
        <w:tc>
          <w:tcPr>
            <w:tcW w:w="7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 w:rsidP="00EC32AF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lastRenderedPageBreak/>
              <w:t>1.7.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623A" w:rsidRPr="00D50943" w:rsidRDefault="00B7623A" w:rsidP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Софинансирова</w:t>
            </w:r>
            <w:r w:rsidR="002A6B75">
              <w:rPr>
                <w:color w:val="000000" w:themeColor="text1"/>
                <w:sz w:val="22"/>
                <w:szCs w:val="22"/>
              </w:rPr>
              <w:t>-</w:t>
            </w:r>
            <w:r w:rsidRPr="00D50943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обеспечения развития и укрепления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материально-техничнской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базы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623A" w:rsidRPr="00D50943" w:rsidRDefault="00B7623A" w:rsidP="00EC32AF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 w:rsidP="00EC32AF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 w:rsidP="00EC32AF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«Районный дом культуры»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5,5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 w:rsidP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 w:rsidP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 w:rsidP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 w:rsidP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5,5</w:t>
            </w:r>
          </w:p>
        </w:tc>
      </w:tr>
      <w:tr w:rsidR="00B7623A" w:rsidRPr="00D50943" w:rsidTr="006043FC">
        <w:tc>
          <w:tcPr>
            <w:tcW w:w="63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Подпрограмма 3 «Развитие    библиотечного обслуживания населения»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4184,7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5414,3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6787,3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7623A" w:rsidRPr="00D50943" w:rsidRDefault="00B7623A">
            <w:pPr>
              <w:pStyle w:val="af2"/>
              <w:spacing w:line="276" w:lineRule="auto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16386,3</w:t>
            </w:r>
          </w:p>
        </w:tc>
      </w:tr>
      <w:tr w:rsidR="00B7623A" w:rsidRPr="00D50943" w:rsidTr="006043F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3.1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Субсидия на выполнение муниципального задания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 «Районная библиотека им.К.И.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Коничева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4184,7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5413,3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6130,0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 w:rsidP="00EA71DC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15728,0</w:t>
            </w:r>
          </w:p>
        </w:tc>
      </w:tr>
      <w:tr w:rsidR="00B7623A" w:rsidRPr="00D50943" w:rsidTr="006043F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3.2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«Районная библиотека им.К.И.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Коничева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D50943">
              <w:rPr>
                <w:bCs/>
                <w:color w:val="000000" w:themeColor="text1"/>
              </w:rPr>
              <w:t>15,0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15,00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30,0</w:t>
            </w:r>
          </w:p>
        </w:tc>
      </w:tr>
      <w:tr w:rsidR="00B7623A" w:rsidRPr="00D50943" w:rsidTr="006043F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3.3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Подготовка и организация мероприятий в поддержку книги и чтения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«Районная библиотека им.К.И.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Коничева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>»</w:t>
            </w:r>
          </w:p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30,0</w:t>
            </w:r>
          </w:p>
        </w:tc>
      </w:tr>
      <w:tr w:rsidR="00B7623A" w:rsidRPr="00D50943" w:rsidTr="006043F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3.4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Космети</w:t>
            </w:r>
            <w:r w:rsidR="002A6B75">
              <w:rPr>
                <w:color w:val="000000" w:themeColor="text1"/>
                <w:sz w:val="22"/>
                <w:szCs w:val="22"/>
              </w:rPr>
              <w:t xml:space="preserve">ческий ремонт </w:t>
            </w:r>
            <w:proofErr w:type="spellStart"/>
            <w:proofErr w:type="gramStart"/>
            <w:r w:rsidR="002A6B75">
              <w:rPr>
                <w:color w:val="000000" w:themeColor="text1"/>
                <w:sz w:val="22"/>
                <w:szCs w:val="22"/>
              </w:rPr>
              <w:t>поме-щений</w:t>
            </w:r>
            <w:proofErr w:type="spellEnd"/>
            <w:proofErr w:type="gramEnd"/>
            <w:r w:rsidR="002A6B75">
              <w:rPr>
                <w:color w:val="000000" w:themeColor="text1"/>
                <w:sz w:val="22"/>
                <w:szCs w:val="22"/>
              </w:rPr>
              <w:t xml:space="preserve">  районной библиотеки </w:t>
            </w:r>
            <w:proofErr w:type="spellStart"/>
            <w:r w:rsidR="002A6B75">
              <w:rPr>
                <w:color w:val="000000" w:themeColor="text1"/>
                <w:sz w:val="22"/>
                <w:szCs w:val="22"/>
              </w:rPr>
              <w:t>им.К.И.Кони</w:t>
            </w:r>
            <w:r w:rsidRPr="00D50943">
              <w:rPr>
                <w:color w:val="000000" w:themeColor="text1"/>
                <w:sz w:val="22"/>
                <w:szCs w:val="22"/>
              </w:rPr>
              <w:t>чева</w:t>
            </w:r>
            <w:proofErr w:type="spellEnd"/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«Районная </w:t>
            </w:r>
            <w:r w:rsidRPr="00D50943">
              <w:rPr>
                <w:color w:val="000000" w:themeColor="text1"/>
                <w:sz w:val="22"/>
                <w:szCs w:val="22"/>
              </w:rPr>
              <w:lastRenderedPageBreak/>
              <w:t xml:space="preserve">библиотека им.К.И.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Коничева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lastRenderedPageBreak/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  <w:p w:rsidR="00B7623A" w:rsidRPr="00D50943" w:rsidRDefault="00B7623A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30,0</w:t>
            </w:r>
          </w:p>
        </w:tc>
      </w:tr>
      <w:tr w:rsidR="00B7623A" w:rsidRPr="00D50943" w:rsidTr="006043F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lastRenderedPageBreak/>
              <w:t>3.5.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Подписка на  периодические издания для библиотечной системы района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«Районная библиотека им.К.И.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Коничева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126,2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D50943">
              <w:rPr>
                <w:bCs/>
                <w:color w:val="000000" w:themeColor="text1"/>
              </w:rPr>
              <w:t>120,0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120,0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366,2</w:t>
            </w:r>
          </w:p>
        </w:tc>
      </w:tr>
      <w:tr w:rsidR="00B7623A" w:rsidRPr="00D50943" w:rsidTr="006043F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3.6.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Мероприятия по развитию и улучшению материальной базы библиотечного дела: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района» «Районная библиотека им.К.И.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Коничева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20,0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D50943">
              <w:rPr>
                <w:bCs/>
                <w:color w:val="000000" w:themeColor="text1"/>
              </w:rPr>
              <w:t>20,0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20,0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60,0</w:t>
            </w:r>
          </w:p>
        </w:tc>
      </w:tr>
      <w:tr w:rsidR="00B7623A" w:rsidRPr="00D50943" w:rsidTr="006043F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3.7.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Ремонт автотранспорта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A11DD0" w:rsidRDefault="00B7623A">
            <w:pPr>
              <w:pStyle w:val="a9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A11DD0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A11DD0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A11DD0">
              <w:rPr>
                <w:color w:val="000000" w:themeColor="text1"/>
                <w:sz w:val="22"/>
                <w:szCs w:val="22"/>
              </w:rPr>
              <w:t xml:space="preserve"> – Кубинского района» «Районная библиотека </w:t>
            </w:r>
            <w:proofErr w:type="spellStart"/>
            <w:r w:rsidRPr="00A11DD0">
              <w:rPr>
                <w:color w:val="000000" w:themeColor="text1"/>
                <w:sz w:val="22"/>
                <w:szCs w:val="22"/>
              </w:rPr>
              <w:t>им.К.И.Коничева</w:t>
            </w:r>
            <w:proofErr w:type="spellEnd"/>
            <w:r w:rsidRPr="00A11DD0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D50943">
              <w:rPr>
                <w:bCs/>
                <w:color w:val="000000" w:themeColor="text1"/>
              </w:rPr>
              <w:t>10,0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30,0</w:t>
            </w:r>
          </w:p>
        </w:tc>
      </w:tr>
      <w:tr w:rsidR="00B7623A" w:rsidRPr="00D50943" w:rsidTr="006043FC"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3.8.</w:t>
            </w:r>
          </w:p>
        </w:tc>
        <w:tc>
          <w:tcPr>
            <w:tcW w:w="20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Комплектование книжных фондов библиотек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 w:rsidP="00EC32AF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Прочие расходы</w:t>
            </w:r>
          </w:p>
        </w:tc>
        <w:tc>
          <w:tcPr>
            <w:tcW w:w="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 w:rsidP="00EC32AF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2016-2018</w:t>
            </w:r>
          </w:p>
        </w:tc>
        <w:tc>
          <w:tcPr>
            <w:tcW w:w="2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A11DD0" w:rsidRDefault="00B7623A" w:rsidP="00EC32AF">
            <w:pPr>
              <w:pStyle w:val="a9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A11DD0">
              <w:rPr>
                <w:color w:val="000000" w:themeColor="text1"/>
                <w:sz w:val="22"/>
                <w:szCs w:val="22"/>
              </w:rPr>
              <w:t xml:space="preserve">Структурное подразделение АУ «Центр культуры, библиотечного обслуживания и спорта </w:t>
            </w:r>
            <w:proofErr w:type="spellStart"/>
            <w:r w:rsidRPr="00A11DD0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A11DD0">
              <w:rPr>
                <w:color w:val="000000" w:themeColor="text1"/>
                <w:sz w:val="22"/>
                <w:szCs w:val="22"/>
              </w:rPr>
              <w:t xml:space="preserve"> – Кубинского района» «Районная библиотека </w:t>
            </w:r>
            <w:proofErr w:type="spellStart"/>
            <w:r w:rsidRPr="00A11DD0">
              <w:rPr>
                <w:color w:val="000000" w:themeColor="text1"/>
                <w:sz w:val="22"/>
                <w:szCs w:val="22"/>
              </w:rPr>
              <w:t>им.К.И.Коничева</w:t>
            </w:r>
            <w:proofErr w:type="spellEnd"/>
            <w:r w:rsidRPr="00A11DD0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D50943">
              <w:rPr>
                <w:bCs/>
                <w:color w:val="000000" w:themeColor="text1"/>
              </w:rPr>
              <w:t>0,6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623A" w:rsidRPr="00D50943" w:rsidRDefault="00B7623A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1,0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</w:p>
          <w:p w:rsidR="00B7623A" w:rsidRPr="00D50943" w:rsidRDefault="00B7623A">
            <w:pPr>
              <w:spacing w:line="276" w:lineRule="auto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1,6</w:t>
            </w:r>
          </w:p>
        </w:tc>
      </w:tr>
    </w:tbl>
    <w:p w:rsidR="001C1C10" w:rsidRPr="00D50943" w:rsidRDefault="001C1C10" w:rsidP="001C1C10">
      <w:pPr>
        <w:pStyle w:val="af2"/>
        <w:jc w:val="both"/>
        <w:rPr>
          <w:bCs/>
          <w:color w:val="000000" w:themeColor="text1"/>
          <w:sz w:val="22"/>
          <w:szCs w:val="22"/>
        </w:rPr>
      </w:pPr>
    </w:p>
    <w:p w:rsidR="00776323" w:rsidRPr="002A6B75" w:rsidRDefault="002A6B75" w:rsidP="00776323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="00833919" w:rsidRPr="002A6B75">
        <w:rPr>
          <w:color w:val="000000" w:themeColor="text1"/>
          <w:sz w:val="26"/>
          <w:szCs w:val="26"/>
        </w:rPr>
        <w:t xml:space="preserve">1.4. </w:t>
      </w:r>
      <w:r w:rsidR="00776323" w:rsidRPr="002A6B75">
        <w:rPr>
          <w:color w:val="000000" w:themeColor="text1"/>
          <w:sz w:val="26"/>
          <w:szCs w:val="26"/>
        </w:rPr>
        <w:t>Позиции «Муниципальная прогр</w:t>
      </w:r>
      <w:r w:rsidR="00A11DD0">
        <w:rPr>
          <w:color w:val="000000" w:themeColor="text1"/>
          <w:sz w:val="26"/>
          <w:szCs w:val="26"/>
        </w:rPr>
        <w:t xml:space="preserve">амма «Развитие культуры </w:t>
      </w:r>
      <w:proofErr w:type="spellStart"/>
      <w:r w:rsidR="00A11DD0">
        <w:rPr>
          <w:color w:val="000000" w:themeColor="text1"/>
          <w:sz w:val="26"/>
          <w:szCs w:val="26"/>
        </w:rPr>
        <w:t>Усть</w:t>
      </w:r>
      <w:proofErr w:type="spellEnd"/>
      <w:r w:rsidR="00776323" w:rsidRPr="002A6B75">
        <w:rPr>
          <w:color w:val="000000" w:themeColor="text1"/>
          <w:sz w:val="26"/>
          <w:szCs w:val="26"/>
        </w:rPr>
        <w:t xml:space="preserve">– </w:t>
      </w:r>
      <w:proofErr w:type="gramStart"/>
      <w:r w:rsidR="00776323" w:rsidRPr="002A6B75">
        <w:rPr>
          <w:color w:val="000000" w:themeColor="text1"/>
          <w:sz w:val="26"/>
          <w:szCs w:val="26"/>
        </w:rPr>
        <w:t>Ку</w:t>
      </w:r>
      <w:proofErr w:type="gramEnd"/>
      <w:r w:rsidR="00776323" w:rsidRPr="002A6B75">
        <w:rPr>
          <w:color w:val="000000" w:themeColor="text1"/>
          <w:sz w:val="26"/>
          <w:szCs w:val="26"/>
        </w:rPr>
        <w:t xml:space="preserve">бинского муниципального района на 2016-2018 годы», Подпрограмма 1 «Развитие сферы </w:t>
      </w:r>
      <w:proofErr w:type="spellStart"/>
      <w:r w:rsidR="00776323" w:rsidRPr="002A6B75">
        <w:rPr>
          <w:color w:val="000000" w:themeColor="text1"/>
          <w:sz w:val="26"/>
          <w:szCs w:val="26"/>
        </w:rPr>
        <w:t>культурно-досуговой</w:t>
      </w:r>
      <w:proofErr w:type="spellEnd"/>
      <w:r w:rsidR="00776323" w:rsidRPr="002A6B75">
        <w:rPr>
          <w:color w:val="000000" w:themeColor="text1"/>
          <w:sz w:val="26"/>
          <w:szCs w:val="26"/>
        </w:rPr>
        <w:t xml:space="preserve"> деятельности», Подпрограмма 3 «Развитие библиотечного обслуживания населения» таблицы «Сведения об индикаторах и непосредственных результатах раздела </w:t>
      </w:r>
      <w:r w:rsidR="000E0CF6">
        <w:rPr>
          <w:bCs/>
          <w:color w:val="000000" w:themeColor="text1"/>
          <w:sz w:val="26"/>
          <w:szCs w:val="26"/>
        </w:rPr>
        <w:t>5</w:t>
      </w:r>
      <w:r w:rsidR="00776323" w:rsidRPr="002A6B75">
        <w:rPr>
          <w:bCs/>
          <w:color w:val="000000" w:themeColor="text1"/>
          <w:sz w:val="26"/>
          <w:szCs w:val="26"/>
        </w:rPr>
        <w:t xml:space="preserve"> «Индикаторы достижения целей и </w:t>
      </w:r>
      <w:r w:rsidR="00776323" w:rsidRPr="002A6B75">
        <w:rPr>
          <w:bCs/>
          <w:color w:val="000000" w:themeColor="text1"/>
          <w:sz w:val="26"/>
          <w:szCs w:val="26"/>
        </w:rPr>
        <w:lastRenderedPageBreak/>
        <w:t>непосредственных результатов муниципальной программы» изложить в следующей редакции:</w:t>
      </w:r>
    </w:p>
    <w:p w:rsidR="000E0CF6" w:rsidRPr="00D50943" w:rsidRDefault="000E0CF6" w:rsidP="00776323">
      <w:pPr>
        <w:pStyle w:val="af2"/>
        <w:jc w:val="center"/>
        <w:rPr>
          <w:color w:val="000000" w:themeColor="text1"/>
        </w:rPr>
      </w:pPr>
    </w:p>
    <w:tbl>
      <w:tblPr>
        <w:tblW w:w="10774" w:type="dxa"/>
        <w:tblInd w:w="-791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709"/>
        <w:gridCol w:w="5387"/>
        <w:gridCol w:w="1276"/>
        <w:gridCol w:w="992"/>
        <w:gridCol w:w="142"/>
        <w:gridCol w:w="992"/>
        <w:gridCol w:w="142"/>
        <w:gridCol w:w="1134"/>
      </w:tblGrid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№ п./п. 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Наименование индикатора/ непосредственного результата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Ед. измерения </w:t>
            </w:r>
          </w:p>
        </w:tc>
        <w:tc>
          <w:tcPr>
            <w:tcW w:w="3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Значение индикатора/непосредственного результата </w:t>
            </w:r>
          </w:p>
        </w:tc>
      </w:tr>
      <w:tr w:rsidR="00776323" w:rsidRPr="00D50943" w:rsidTr="00580FF6"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rPr>
                <w:color w:val="000000" w:themeColor="text1"/>
              </w:rPr>
            </w:pPr>
          </w:p>
        </w:tc>
        <w:tc>
          <w:tcPr>
            <w:tcW w:w="538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2016 год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2017 год 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2018 год </w:t>
            </w:r>
          </w:p>
        </w:tc>
      </w:tr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1 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2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D50943" w:rsidP="00580FF6">
            <w:pPr>
              <w:pStyle w:val="af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D50943" w:rsidP="00580FF6">
            <w:pPr>
              <w:pStyle w:val="af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D50943" w:rsidP="00580FF6">
            <w:pPr>
              <w:pStyle w:val="af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776323" w:rsidRPr="00D50943" w:rsidTr="00580FF6">
        <w:tc>
          <w:tcPr>
            <w:tcW w:w="1077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Муниципальная программа</w:t>
            </w:r>
          </w:p>
          <w:p w:rsidR="00776323" w:rsidRPr="00D50943" w:rsidRDefault="00776323" w:rsidP="00580F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«Развитие  культуры </w:t>
            </w:r>
            <w:proofErr w:type="spellStart"/>
            <w:r w:rsidRPr="00D50943">
              <w:rPr>
                <w:color w:val="000000" w:themeColor="text1"/>
                <w:sz w:val="24"/>
                <w:szCs w:val="24"/>
              </w:rPr>
              <w:t>Усть</w:t>
            </w:r>
            <w:proofErr w:type="spellEnd"/>
            <w:r w:rsidRPr="00D50943">
              <w:rPr>
                <w:color w:val="000000" w:themeColor="text1"/>
                <w:sz w:val="24"/>
                <w:szCs w:val="24"/>
              </w:rPr>
              <w:t xml:space="preserve"> – Кубинского муниципального района  на 2016-2018 годы»</w:t>
            </w:r>
          </w:p>
        </w:tc>
      </w:tr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Индикатор 1</w:t>
            </w:r>
          </w:p>
          <w:p w:rsidR="00776323" w:rsidRPr="00D50943" w:rsidRDefault="00776323" w:rsidP="00580FF6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Средняя заработная плата работников культуры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Руб.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rPr>
                <w:color w:val="000000" w:themeColor="text1"/>
              </w:rPr>
            </w:pPr>
          </w:p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18327,0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</w:p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25360,0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</w:p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29543,0</w:t>
            </w:r>
          </w:p>
        </w:tc>
      </w:tr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2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both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Индикатор 2</w:t>
            </w:r>
          </w:p>
          <w:p w:rsidR="00776323" w:rsidRPr="00D50943" w:rsidRDefault="00776323" w:rsidP="00580FF6">
            <w:pPr>
              <w:pStyle w:val="af2"/>
              <w:jc w:val="both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Повышение уровня удовлетворенности граждан </w:t>
            </w:r>
            <w:proofErr w:type="spellStart"/>
            <w:r w:rsidRPr="00D50943">
              <w:rPr>
                <w:color w:val="000000" w:themeColor="text1"/>
              </w:rPr>
              <w:t>Усть</w:t>
            </w:r>
            <w:proofErr w:type="spellEnd"/>
            <w:r w:rsidRPr="00D50943">
              <w:rPr>
                <w:color w:val="000000" w:themeColor="text1"/>
              </w:rPr>
              <w:t xml:space="preserve"> – Кубинского муниципального района   качеством предоставления муниципальных услуг.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83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90</w:t>
            </w:r>
          </w:p>
        </w:tc>
      </w:tr>
      <w:tr w:rsidR="00776323" w:rsidRPr="00D50943" w:rsidTr="00580FF6">
        <w:tc>
          <w:tcPr>
            <w:tcW w:w="1077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b/>
                <w:color w:val="000000" w:themeColor="text1"/>
              </w:rPr>
              <w:t>Подпрограмма 1</w:t>
            </w:r>
            <w:r w:rsidRPr="00D50943">
              <w:rPr>
                <w:color w:val="000000" w:themeColor="text1"/>
              </w:rPr>
              <w:t xml:space="preserve"> «Развитие сферы </w:t>
            </w:r>
            <w:proofErr w:type="spellStart"/>
            <w:r w:rsidRPr="00D50943">
              <w:rPr>
                <w:color w:val="000000" w:themeColor="text1"/>
              </w:rPr>
              <w:t>культурно-досуговой</w:t>
            </w:r>
            <w:proofErr w:type="spellEnd"/>
            <w:r w:rsidRPr="00D50943">
              <w:rPr>
                <w:color w:val="000000" w:themeColor="text1"/>
              </w:rPr>
              <w:t xml:space="preserve"> деятельности »</w:t>
            </w:r>
          </w:p>
        </w:tc>
      </w:tr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3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Индикатор 1</w:t>
            </w:r>
          </w:p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Увеличение посещаемости учреждений культуры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 по сравнению с 2012 годом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0,3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0,4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0,5</w:t>
            </w:r>
          </w:p>
        </w:tc>
      </w:tr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4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Индикатор 2</w:t>
            </w:r>
          </w:p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Кол-во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113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114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115</w:t>
            </w:r>
          </w:p>
        </w:tc>
      </w:tr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5.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Количество посещений организацией культуры </w:t>
            </w:r>
            <w:proofErr w:type="gramStart"/>
            <w:r w:rsidRPr="00D50943">
              <w:rPr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отношению к уровню 2010 года  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По сравнению с 2010 годом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87,0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79,4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77,9</w:t>
            </w:r>
          </w:p>
        </w:tc>
      </w:tr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6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Средняя численность участников клубных формирований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В расчете на 1 тыс</w:t>
            </w:r>
            <w:r w:rsidR="002A6B75">
              <w:rPr>
                <w:color w:val="000000" w:themeColor="text1"/>
              </w:rPr>
              <w:t>.</w:t>
            </w:r>
            <w:r w:rsidRPr="00D50943">
              <w:rPr>
                <w:color w:val="000000" w:themeColor="text1"/>
              </w:rPr>
              <w:t xml:space="preserve"> человек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337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171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173</w:t>
            </w:r>
          </w:p>
        </w:tc>
      </w:tr>
    </w:tbl>
    <w:p w:rsidR="00776323" w:rsidRPr="00D50943" w:rsidRDefault="00776323" w:rsidP="00776323">
      <w:pPr>
        <w:pStyle w:val="af2"/>
        <w:jc w:val="center"/>
        <w:rPr>
          <w:color w:val="000000" w:themeColor="text1"/>
        </w:rPr>
      </w:pPr>
    </w:p>
    <w:tbl>
      <w:tblPr>
        <w:tblW w:w="10774" w:type="dxa"/>
        <w:tblInd w:w="-791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709"/>
        <w:gridCol w:w="5387"/>
        <w:gridCol w:w="1276"/>
        <w:gridCol w:w="992"/>
        <w:gridCol w:w="1134"/>
        <w:gridCol w:w="1276"/>
      </w:tblGrid>
      <w:tr w:rsidR="00776323" w:rsidRPr="00D50943" w:rsidTr="00580FF6">
        <w:tc>
          <w:tcPr>
            <w:tcW w:w="1077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b/>
                <w:color w:val="000000" w:themeColor="text1"/>
              </w:rPr>
              <w:t>Подпрограмма 3 «</w:t>
            </w:r>
            <w:r w:rsidRPr="00D50943">
              <w:rPr>
                <w:color w:val="000000" w:themeColor="text1"/>
              </w:rPr>
              <w:t>Развитие библиотечного обслуживания населения »</w:t>
            </w:r>
          </w:p>
        </w:tc>
      </w:tr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7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Индикатор 1</w:t>
            </w:r>
          </w:p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Количество библиографических пользователей в сводном электронном каталоге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 к предыдущему году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1,8</w:t>
            </w:r>
          </w:p>
        </w:tc>
      </w:tr>
      <w:tr w:rsidR="00776323" w:rsidRPr="00D50943" w:rsidTr="00580FF6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8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Индикатор 2</w:t>
            </w:r>
          </w:p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Кол-во публичных библиотек, подключенных к сети интернет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Доля к общему числу библиотек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100</w:t>
            </w:r>
          </w:p>
        </w:tc>
      </w:tr>
      <w:tr w:rsidR="00776323" w:rsidRPr="00D50943" w:rsidTr="00580FF6">
        <w:trPr>
          <w:trHeight w:val="973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8.1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Количество посещений общедоступных библиотек муниципального образования области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580F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На одного жителя в год</w:t>
            </w:r>
          </w:p>
          <w:p w:rsidR="00776323" w:rsidRPr="00D50943" w:rsidRDefault="00776323" w:rsidP="00580F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8C33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10,1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8C3338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10,3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6323" w:rsidRPr="00D50943" w:rsidRDefault="00776323" w:rsidP="008C3338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10,3</w:t>
            </w:r>
          </w:p>
        </w:tc>
      </w:tr>
    </w:tbl>
    <w:p w:rsidR="00A11DD0" w:rsidRDefault="00A11DD0" w:rsidP="00833919">
      <w:pPr>
        <w:pStyle w:val="af2"/>
        <w:ind w:left="-567" w:firstLine="709"/>
        <w:jc w:val="both"/>
        <w:rPr>
          <w:color w:val="000000" w:themeColor="text1"/>
          <w:sz w:val="28"/>
          <w:szCs w:val="28"/>
        </w:rPr>
      </w:pPr>
    </w:p>
    <w:p w:rsidR="00A11DD0" w:rsidRDefault="00A11DD0" w:rsidP="00833919">
      <w:pPr>
        <w:pStyle w:val="af2"/>
        <w:ind w:left="-567" w:firstLine="709"/>
        <w:jc w:val="both"/>
        <w:rPr>
          <w:color w:val="000000" w:themeColor="text1"/>
          <w:sz w:val="28"/>
          <w:szCs w:val="28"/>
        </w:rPr>
      </w:pPr>
    </w:p>
    <w:p w:rsidR="00833919" w:rsidRPr="00D50943" w:rsidRDefault="00776323" w:rsidP="00833919">
      <w:pPr>
        <w:pStyle w:val="af2"/>
        <w:ind w:left="-567" w:firstLine="709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8"/>
          <w:szCs w:val="28"/>
        </w:rPr>
        <w:t xml:space="preserve">1.5. </w:t>
      </w:r>
      <w:r w:rsidR="00833919" w:rsidRPr="00D50943">
        <w:rPr>
          <w:color w:val="000000" w:themeColor="text1"/>
          <w:sz w:val="26"/>
          <w:szCs w:val="26"/>
        </w:rPr>
        <w:t xml:space="preserve">Раздел </w:t>
      </w:r>
      <w:r w:rsidR="00833919" w:rsidRPr="00D50943">
        <w:rPr>
          <w:bCs/>
          <w:color w:val="000000" w:themeColor="text1"/>
          <w:sz w:val="26"/>
          <w:szCs w:val="26"/>
        </w:rPr>
        <w:t xml:space="preserve">6. «Ресурсное обеспечение реализации  муниципальной программы за счет средств  бюджета района» </w:t>
      </w:r>
      <w:r w:rsidR="00833919" w:rsidRPr="00D50943">
        <w:rPr>
          <w:color w:val="000000" w:themeColor="text1"/>
          <w:sz w:val="26"/>
          <w:szCs w:val="26"/>
        </w:rPr>
        <w:t>изложить в  следующей редакции:</w:t>
      </w:r>
    </w:p>
    <w:p w:rsidR="00833919" w:rsidRDefault="00833919" w:rsidP="00833919">
      <w:pPr>
        <w:pStyle w:val="af2"/>
        <w:ind w:left="-567"/>
        <w:jc w:val="both"/>
        <w:rPr>
          <w:color w:val="000000" w:themeColor="text1"/>
          <w:sz w:val="26"/>
          <w:szCs w:val="26"/>
        </w:rPr>
      </w:pPr>
    </w:p>
    <w:p w:rsidR="00A11DD0" w:rsidRDefault="00A11DD0" w:rsidP="00833919">
      <w:pPr>
        <w:pStyle w:val="af2"/>
        <w:ind w:left="-567"/>
        <w:jc w:val="both"/>
        <w:rPr>
          <w:color w:val="000000" w:themeColor="text1"/>
          <w:sz w:val="26"/>
          <w:szCs w:val="26"/>
        </w:rPr>
      </w:pPr>
    </w:p>
    <w:p w:rsidR="00A11DD0" w:rsidRDefault="00A11DD0" w:rsidP="00833919">
      <w:pPr>
        <w:pStyle w:val="af2"/>
        <w:ind w:left="-567"/>
        <w:jc w:val="both"/>
        <w:rPr>
          <w:color w:val="000000" w:themeColor="text1"/>
          <w:sz w:val="26"/>
          <w:szCs w:val="26"/>
        </w:rPr>
      </w:pPr>
    </w:p>
    <w:p w:rsidR="00A11DD0" w:rsidRPr="00D50943" w:rsidRDefault="00A11DD0" w:rsidP="00833919">
      <w:pPr>
        <w:pStyle w:val="af2"/>
        <w:ind w:left="-567"/>
        <w:jc w:val="both"/>
        <w:rPr>
          <w:color w:val="000000" w:themeColor="text1"/>
          <w:sz w:val="26"/>
          <w:szCs w:val="26"/>
        </w:rPr>
      </w:pPr>
    </w:p>
    <w:tbl>
      <w:tblPr>
        <w:tblW w:w="13609" w:type="dxa"/>
        <w:tblInd w:w="-791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1418"/>
        <w:gridCol w:w="2268"/>
        <w:gridCol w:w="2127"/>
        <w:gridCol w:w="1275"/>
        <w:gridCol w:w="1276"/>
        <w:gridCol w:w="1276"/>
        <w:gridCol w:w="1134"/>
        <w:gridCol w:w="425"/>
        <w:gridCol w:w="2410"/>
      </w:tblGrid>
      <w:tr w:rsidR="00833919" w:rsidRPr="00D50943" w:rsidTr="00A11DD0"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Статус программы, подпрограммы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Наименование программы, подпрограммы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Муниципальный заказчик- координатор, соисполнители</w:t>
            </w:r>
          </w:p>
        </w:tc>
        <w:tc>
          <w:tcPr>
            <w:tcW w:w="49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bCs/>
                <w:color w:val="000000" w:themeColor="text1"/>
                <w:sz w:val="22"/>
                <w:szCs w:val="22"/>
              </w:rPr>
            </w:pPr>
          </w:p>
          <w:p w:rsidR="00833919" w:rsidRPr="00D50943" w:rsidRDefault="00833919" w:rsidP="00580FF6">
            <w:pPr>
              <w:pStyle w:val="af2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Расходы (тыс. руб.), годы</w:t>
            </w:r>
          </w:p>
        </w:tc>
        <w:tc>
          <w:tcPr>
            <w:tcW w:w="425" w:type="dxa"/>
            <w:tcBorders>
              <w:left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141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tabs>
                <w:tab w:val="left" w:pos="527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3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tabs>
                <w:tab w:val="left" w:pos="365"/>
                <w:tab w:val="center" w:pos="1712"/>
              </w:tabs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ab/>
              <w:t>7</w:t>
            </w:r>
            <w:r w:rsidRPr="00D50943">
              <w:rPr>
                <w:color w:val="000000" w:themeColor="text1"/>
                <w:sz w:val="22"/>
                <w:szCs w:val="22"/>
              </w:rPr>
              <w:tab/>
              <w:t>77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Муниципальная программа</w:t>
            </w:r>
          </w:p>
          <w:p w:rsidR="00833919" w:rsidRPr="00D50943" w:rsidRDefault="00833919" w:rsidP="00580FF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«Развитие  культуры </w:t>
            </w:r>
            <w:proofErr w:type="spellStart"/>
            <w:r w:rsidRPr="00D50943">
              <w:rPr>
                <w:color w:val="000000" w:themeColor="text1"/>
              </w:rPr>
              <w:t>Усть</w:t>
            </w:r>
            <w:proofErr w:type="spellEnd"/>
            <w:r w:rsidRPr="00D50943">
              <w:rPr>
                <w:color w:val="000000" w:themeColor="text1"/>
              </w:rPr>
              <w:t xml:space="preserve"> – Кубинского муниципального района  на 2016-2018 годы» </w:t>
            </w:r>
          </w:p>
          <w:p w:rsidR="00833919" w:rsidRPr="00D50943" w:rsidRDefault="00833919" w:rsidP="00580FF6">
            <w:pPr>
              <w:pStyle w:val="af2"/>
              <w:ind w:firstLine="6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20419,9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22733,7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975DE5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257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tabs>
                <w:tab w:val="left" w:pos="360"/>
              </w:tabs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</w:t>
            </w:r>
            <w:r w:rsidR="00975DE5" w:rsidRPr="00D50943">
              <w:rPr>
                <w:color w:val="000000" w:themeColor="text1"/>
                <w:sz w:val="22"/>
                <w:szCs w:val="22"/>
              </w:rPr>
              <w:t>8857,7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141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20384,9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22733,7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    </w:t>
            </w:r>
            <w:r w:rsidR="00975DE5" w:rsidRPr="00D50943">
              <w:rPr>
                <w:color w:val="000000" w:themeColor="text1"/>
                <w:sz w:val="22"/>
                <w:szCs w:val="22"/>
              </w:rPr>
              <w:t>257</w:t>
            </w:r>
            <w:r w:rsidRPr="00D50943">
              <w:rPr>
                <w:color w:val="000000" w:themeColor="text1"/>
                <w:sz w:val="22"/>
                <w:szCs w:val="22"/>
              </w:rPr>
              <w:t>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</w:t>
            </w:r>
            <w:r w:rsidR="00975DE5" w:rsidRPr="00D50943">
              <w:rPr>
                <w:color w:val="000000" w:themeColor="text1"/>
                <w:sz w:val="22"/>
                <w:szCs w:val="22"/>
              </w:rPr>
              <w:t>8822,7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50943">
              <w:rPr>
                <w:color w:val="000000" w:themeColor="text1"/>
                <w:sz w:val="22"/>
                <w:szCs w:val="22"/>
              </w:rPr>
              <w:t>Подпрограм-ма</w:t>
            </w:r>
            <w:proofErr w:type="spellEnd"/>
            <w:proofErr w:type="gramEnd"/>
            <w:r w:rsidRPr="00D50943">
              <w:rPr>
                <w:color w:val="000000" w:themeColor="text1"/>
                <w:sz w:val="22"/>
                <w:szCs w:val="22"/>
              </w:rPr>
              <w:t xml:space="preserve"> 1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«Развитие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культурно-досуговой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деятельности»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97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08,9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11031,8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11887,1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tabs>
                <w:tab w:val="left" w:pos="270"/>
              </w:tabs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326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27,8</w:t>
            </w:r>
          </w:p>
        </w:tc>
        <w:tc>
          <w:tcPr>
            <w:tcW w:w="425" w:type="dxa"/>
            <w:tcBorders>
              <w:left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141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9673,9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    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11031,8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11887,1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975DE5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32592,8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Подпрограм-ма2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«Развитие музейной  деятельности»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1531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1887,6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19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81,5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975DE5" w:rsidP="00580FF6">
            <w:pPr>
              <w:pStyle w:val="af2"/>
              <w:tabs>
                <w:tab w:val="left" w:pos="48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540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0,6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141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153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1887,6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975DE5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19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81,5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975DE5" w:rsidP="00580FF6">
            <w:pPr>
              <w:pStyle w:val="af2"/>
              <w:tabs>
                <w:tab w:val="left" w:pos="489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540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0,6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432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50943">
              <w:rPr>
                <w:color w:val="000000" w:themeColor="text1"/>
                <w:sz w:val="22"/>
                <w:szCs w:val="22"/>
              </w:rPr>
              <w:t>Подпрограм-ма</w:t>
            </w:r>
            <w:proofErr w:type="spellEnd"/>
            <w:proofErr w:type="gramEnd"/>
            <w:r w:rsidRPr="00D50943">
              <w:rPr>
                <w:color w:val="000000" w:themeColor="text1"/>
                <w:sz w:val="22"/>
                <w:szCs w:val="22"/>
              </w:rPr>
              <w:t xml:space="preserve"> 3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«Развитие   библиотечного обслуживания населения» 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BB284B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4184,7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5414,3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6787,3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BB284B" w:rsidP="00580FF6">
            <w:pPr>
              <w:pStyle w:val="af2"/>
              <w:tabs>
                <w:tab w:val="left" w:pos="823"/>
              </w:tabs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16386,3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1418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33919" w:rsidRPr="00D50943" w:rsidRDefault="00BB284B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4184,7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5414,3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6787,3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BB284B" w:rsidP="00580FF6">
            <w:pPr>
              <w:pStyle w:val="af2"/>
              <w:tabs>
                <w:tab w:val="left" w:pos="823"/>
              </w:tabs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16386,3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61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50943">
              <w:rPr>
                <w:color w:val="000000" w:themeColor="text1"/>
                <w:sz w:val="22"/>
                <w:szCs w:val="22"/>
              </w:rPr>
              <w:t>Подпрограм-ма</w:t>
            </w:r>
            <w:proofErr w:type="spellEnd"/>
            <w:proofErr w:type="gramEnd"/>
            <w:r w:rsidRPr="00D50943">
              <w:rPr>
                <w:color w:val="000000" w:themeColor="text1"/>
                <w:sz w:val="22"/>
                <w:szCs w:val="22"/>
              </w:rPr>
              <w:t xml:space="preserve"> 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«Молодежь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– Кубинского муниципального района 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tabs>
                <w:tab w:val="left" w:pos="540"/>
              </w:tabs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157,7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28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157,7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3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50943">
              <w:rPr>
                <w:color w:val="000000" w:themeColor="text1"/>
                <w:sz w:val="22"/>
                <w:szCs w:val="22"/>
              </w:rPr>
              <w:t>Подпрограм-ма</w:t>
            </w:r>
            <w:proofErr w:type="spellEnd"/>
            <w:proofErr w:type="gramEnd"/>
            <w:r w:rsidRPr="00D50943">
              <w:rPr>
                <w:color w:val="000000" w:themeColor="text1"/>
                <w:sz w:val="22"/>
                <w:szCs w:val="22"/>
              </w:rPr>
              <w:t xml:space="preserve"> 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«Развитие  дополнительного образования детей»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3722,3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4998,2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tabs>
                <w:tab w:val="left" w:pos="45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13070,5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38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3722,3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4998,2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tabs>
                <w:tab w:val="left" w:pos="45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13070,5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52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50943">
              <w:rPr>
                <w:color w:val="000000" w:themeColor="text1"/>
                <w:sz w:val="22"/>
                <w:szCs w:val="22"/>
              </w:rPr>
              <w:t>Подпрограм-ма</w:t>
            </w:r>
            <w:proofErr w:type="spellEnd"/>
            <w:proofErr w:type="gramEnd"/>
            <w:r w:rsidRPr="00D50943">
              <w:rPr>
                <w:color w:val="000000" w:themeColor="text1"/>
                <w:sz w:val="22"/>
                <w:szCs w:val="22"/>
              </w:rPr>
              <w:t xml:space="preserve"> 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«Обеспечение реализации муниципальной программы 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1214,8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tabs>
                <w:tab w:val="left" w:pos="591"/>
                <w:tab w:val="center" w:pos="1712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1214,8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38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1214,8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tabs>
                <w:tab w:val="left" w:pos="60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1214,8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 w:rsidP="00580FF6">
            <w:pPr>
              <w:pStyle w:val="af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833919" w:rsidRPr="00D50943" w:rsidRDefault="00833919" w:rsidP="00833919">
      <w:pPr>
        <w:pStyle w:val="af2"/>
        <w:rPr>
          <w:color w:val="000000" w:themeColor="text1"/>
          <w:sz w:val="22"/>
          <w:szCs w:val="22"/>
        </w:rPr>
      </w:pPr>
    </w:p>
    <w:p w:rsidR="00833919" w:rsidRPr="00D50943" w:rsidRDefault="00833919" w:rsidP="00833919">
      <w:pPr>
        <w:pStyle w:val="af2"/>
        <w:ind w:left="-426" w:firstLine="284"/>
        <w:jc w:val="both"/>
        <w:rPr>
          <w:color w:val="000000" w:themeColor="text1"/>
          <w:sz w:val="26"/>
          <w:szCs w:val="26"/>
        </w:rPr>
      </w:pPr>
    </w:p>
    <w:p w:rsidR="00577EED" w:rsidRPr="00D50943" w:rsidRDefault="00776323" w:rsidP="00577EED">
      <w:pPr>
        <w:pStyle w:val="af2"/>
        <w:jc w:val="center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>1.6</w:t>
      </w:r>
      <w:r w:rsidR="00577EED" w:rsidRPr="00D50943">
        <w:rPr>
          <w:color w:val="000000" w:themeColor="text1"/>
          <w:sz w:val="26"/>
          <w:szCs w:val="26"/>
        </w:rPr>
        <w:t xml:space="preserve">. Раздел </w:t>
      </w:r>
      <w:r w:rsidR="00577EED" w:rsidRPr="00D50943">
        <w:rPr>
          <w:bCs/>
          <w:color w:val="000000" w:themeColor="text1"/>
          <w:sz w:val="26"/>
          <w:szCs w:val="26"/>
        </w:rPr>
        <w:t xml:space="preserve">7 «Прогнозная оценка расходов на реализацию </w:t>
      </w:r>
      <w:proofErr w:type="gramStart"/>
      <w:r w:rsidR="00577EED" w:rsidRPr="00D50943">
        <w:rPr>
          <w:bCs/>
          <w:color w:val="000000" w:themeColor="text1"/>
          <w:sz w:val="26"/>
          <w:szCs w:val="26"/>
        </w:rPr>
        <w:t>муниципальной</w:t>
      </w:r>
      <w:proofErr w:type="gramEnd"/>
    </w:p>
    <w:p w:rsidR="00577EED" w:rsidRDefault="00577EED" w:rsidP="00577EED">
      <w:pPr>
        <w:pStyle w:val="af2"/>
        <w:jc w:val="center"/>
        <w:rPr>
          <w:color w:val="000000" w:themeColor="text1"/>
          <w:sz w:val="26"/>
          <w:szCs w:val="26"/>
        </w:rPr>
      </w:pPr>
      <w:r w:rsidRPr="00D50943">
        <w:rPr>
          <w:bCs/>
          <w:color w:val="000000" w:themeColor="text1"/>
          <w:sz w:val="26"/>
          <w:szCs w:val="26"/>
        </w:rPr>
        <w:t xml:space="preserve">программы за счет всех источников» </w:t>
      </w:r>
      <w:r w:rsidRPr="00D50943">
        <w:rPr>
          <w:color w:val="000000" w:themeColor="text1"/>
          <w:sz w:val="26"/>
          <w:szCs w:val="26"/>
        </w:rPr>
        <w:t>изложить в  следующей редакции:</w:t>
      </w:r>
    </w:p>
    <w:p w:rsidR="00A11DD0" w:rsidRDefault="00A11DD0" w:rsidP="00577EED">
      <w:pPr>
        <w:pStyle w:val="af2"/>
        <w:jc w:val="center"/>
        <w:rPr>
          <w:color w:val="000000" w:themeColor="text1"/>
          <w:sz w:val="26"/>
          <w:szCs w:val="26"/>
        </w:rPr>
      </w:pPr>
    </w:p>
    <w:p w:rsidR="00A11DD0" w:rsidRDefault="00A11DD0" w:rsidP="00577EED">
      <w:pPr>
        <w:pStyle w:val="af2"/>
        <w:jc w:val="center"/>
        <w:rPr>
          <w:color w:val="000000" w:themeColor="text1"/>
          <w:sz w:val="26"/>
          <w:szCs w:val="26"/>
        </w:rPr>
      </w:pPr>
    </w:p>
    <w:p w:rsidR="00A11DD0" w:rsidRPr="00D50943" w:rsidRDefault="00A11DD0" w:rsidP="00577EED">
      <w:pPr>
        <w:pStyle w:val="af2"/>
        <w:jc w:val="center"/>
        <w:rPr>
          <w:color w:val="000000" w:themeColor="text1"/>
          <w:sz w:val="26"/>
          <w:szCs w:val="26"/>
        </w:rPr>
      </w:pPr>
    </w:p>
    <w:tbl>
      <w:tblPr>
        <w:tblW w:w="15640" w:type="dxa"/>
        <w:tblInd w:w="-812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470"/>
        <w:gridCol w:w="1561"/>
        <w:gridCol w:w="2409"/>
        <w:gridCol w:w="2126"/>
        <w:gridCol w:w="1277"/>
        <w:gridCol w:w="992"/>
        <w:gridCol w:w="993"/>
        <w:gridCol w:w="992"/>
        <w:gridCol w:w="2410"/>
        <w:gridCol w:w="2410"/>
      </w:tblGrid>
      <w:tr w:rsidR="00577EED" w:rsidRPr="00D50943" w:rsidTr="00A11DD0">
        <w:tc>
          <w:tcPr>
            <w:tcW w:w="47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lastRenderedPageBreak/>
              <w:t>№</w:t>
            </w:r>
          </w:p>
          <w:p w:rsidR="00577EED" w:rsidRPr="00D50943" w:rsidRDefault="00577EED">
            <w:pPr>
              <w:pStyle w:val="af2"/>
              <w:spacing w:line="276" w:lineRule="auto"/>
              <w:ind w:left="6" w:hanging="6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50943">
              <w:rPr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D50943">
              <w:rPr>
                <w:bCs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D50943">
              <w:rPr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 xml:space="preserve">Статус программы, </w:t>
            </w:r>
            <w:proofErr w:type="spellStart"/>
            <w:proofErr w:type="gramStart"/>
            <w:r w:rsidR="002A6B75">
              <w:rPr>
                <w:bCs/>
                <w:color w:val="000000" w:themeColor="text1"/>
                <w:sz w:val="22"/>
                <w:szCs w:val="22"/>
              </w:rPr>
              <w:t>подпрограмм-</w:t>
            </w:r>
            <w:r w:rsidRPr="00D50943">
              <w:rPr>
                <w:bCs/>
                <w:color w:val="000000" w:themeColor="text1"/>
                <w:sz w:val="22"/>
                <w:szCs w:val="22"/>
              </w:rPr>
              <w:t>мы</w:t>
            </w:r>
            <w:proofErr w:type="spellEnd"/>
            <w:proofErr w:type="gramEnd"/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Наименование программы, подпрограммы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42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bCs/>
                <w:color w:val="000000" w:themeColor="text1"/>
                <w:sz w:val="22"/>
                <w:szCs w:val="22"/>
              </w:rPr>
            </w:pPr>
          </w:p>
          <w:p w:rsidR="00577EED" w:rsidRPr="00D50943" w:rsidRDefault="00577EED">
            <w:pPr>
              <w:pStyle w:val="af2"/>
              <w:spacing w:line="276" w:lineRule="auto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Оценка расходов (тыс. руб.), годы</w:t>
            </w:r>
          </w:p>
        </w:tc>
        <w:tc>
          <w:tcPr>
            <w:tcW w:w="2410" w:type="dxa"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577EED" w:rsidRPr="00D50943" w:rsidTr="00A11DD0">
        <w:tc>
          <w:tcPr>
            <w:tcW w:w="47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tabs>
                <w:tab w:val="left" w:pos="579"/>
              </w:tabs>
              <w:spacing w:line="276" w:lineRule="auto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577EED" w:rsidRPr="00D50943" w:rsidTr="00A11DD0">
        <w:tc>
          <w:tcPr>
            <w:tcW w:w="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ED" w:rsidRPr="00D50943" w:rsidRDefault="00577EED">
            <w:pPr>
              <w:pStyle w:val="af2"/>
              <w:tabs>
                <w:tab w:val="left" w:pos="836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77EED" w:rsidRPr="00D50943" w:rsidTr="00A11DD0">
        <w:trPr>
          <w:trHeight w:val="780"/>
        </w:trPr>
        <w:tc>
          <w:tcPr>
            <w:tcW w:w="470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577EED" w:rsidRPr="00D50943" w:rsidRDefault="00577EED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</w:t>
            </w:r>
          </w:p>
        </w:tc>
        <w:tc>
          <w:tcPr>
            <w:tcW w:w="1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77EED" w:rsidRPr="00D50943" w:rsidRDefault="00577EED">
            <w:pPr>
              <w:spacing w:line="276" w:lineRule="auto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Муниципальная программа</w:t>
            </w:r>
          </w:p>
          <w:p w:rsidR="00577EED" w:rsidRPr="00D50943" w:rsidRDefault="00577EED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«Развитие  культуры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- Кубинского муниципального района  на 2016-2018 годы»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Всего, в т.ч.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20593,7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22795,8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EED" w:rsidRPr="00D50943" w:rsidRDefault="00BB284B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29881,6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tabs>
                <w:tab w:val="left" w:pos="771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73</w:t>
            </w:r>
            <w:r w:rsidR="00077CCC" w:rsidRPr="00D50943">
              <w:rPr>
                <w:color w:val="000000" w:themeColor="text1"/>
                <w:sz w:val="22"/>
                <w:szCs w:val="22"/>
              </w:rPr>
              <w:t>2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71,1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77EED" w:rsidRPr="00D50943" w:rsidTr="00A11DD0">
        <w:tc>
          <w:tcPr>
            <w:tcW w:w="470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D" w:rsidRPr="00D50943" w:rsidRDefault="00577EED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577EED" w:rsidRPr="00D50943" w:rsidRDefault="00577EED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Расходы  бюджета района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BB284B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2041</w:t>
            </w:r>
            <w:r w:rsidR="00577EED" w:rsidRPr="00D50943">
              <w:rPr>
                <w:color w:val="000000" w:themeColor="text1"/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22733,7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25</w:t>
            </w:r>
            <w:r w:rsidR="00BB284B" w:rsidRPr="00D50943">
              <w:rPr>
                <w:color w:val="000000" w:themeColor="text1"/>
                <w:sz w:val="22"/>
                <w:szCs w:val="22"/>
              </w:rPr>
              <w:t>7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tabs>
                <w:tab w:val="left" w:pos="244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</w:t>
            </w:r>
            <w:r w:rsidR="00BB284B" w:rsidRPr="00D50943">
              <w:rPr>
                <w:color w:val="000000" w:themeColor="text1"/>
                <w:sz w:val="22"/>
                <w:szCs w:val="22"/>
              </w:rPr>
              <w:t>885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7,7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77EED" w:rsidRPr="00D50943" w:rsidTr="00A11DD0">
        <w:trPr>
          <w:trHeight w:val="631"/>
        </w:trPr>
        <w:tc>
          <w:tcPr>
            <w:tcW w:w="470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Подпрограмма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«Развитие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культурно-досуговой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деятельности 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Всего, в т.ч.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9808,9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11031,8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6045,9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tabs>
                <w:tab w:val="left" w:pos="514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36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886,6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77EED" w:rsidRPr="00D50943" w:rsidTr="00A11DD0">
        <w:tc>
          <w:tcPr>
            <w:tcW w:w="470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Расходы  бюджета района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9708,9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11031,8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11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887,1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tabs>
                <w:tab w:val="left" w:pos="514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32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627,8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77EED" w:rsidRPr="00D50943" w:rsidTr="00A11DD0">
        <w:tc>
          <w:tcPr>
            <w:tcW w:w="470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Подпрограмма</w:t>
            </w:r>
            <w:proofErr w:type="gramStart"/>
            <w:r w:rsidRPr="00D50943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«Развитие музейной  деятельности»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Всего, в т. ч</w:t>
            </w:r>
          </w:p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1581,5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1887,6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EED" w:rsidRPr="00D50943" w:rsidRDefault="00BB284B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198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EED" w:rsidRPr="00D50943" w:rsidRDefault="00BB284B">
            <w:pPr>
              <w:pStyle w:val="af2"/>
              <w:tabs>
                <w:tab w:val="left" w:pos="309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</w:t>
            </w:r>
            <w:r w:rsidR="00577EED" w:rsidRPr="00D50943">
              <w:rPr>
                <w:color w:val="000000" w:themeColor="text1"/>
                <w:sz w:val="22"/>
                <w:szCs w:val="22"/>
              </w:rPr>
              <w:t>50,6</w:t>
            </w:r>
          </w:p>
          <w:p w:rsidR="00577EED" w:rsidRPr="00D50943" w:rsidRDefault="00577EED">
            <w:pPr>
              <w:pStyle w:val="af2"/>
              <w:tabs>
                <w:tab w:val="left" w:pos="309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577EED" w:rsidRPr="00D50943" w:rsidRDefault="00577EED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470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Расходы  бюджета района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BB284B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153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1887,6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33919" w:rsidRPr="00D50943" w:rsidRDefault="00BB284B" w:rsidP="00580FF6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19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BB284B" w:rsidP="00580FF6">
            <w:pPr>
              <w:pStyle w:val="af2"/>
              <w:tabs>
                <w:tab w:val="left" w:pos="309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540</w:t>
            </w:r>
            <w:r w:rsidR="00833919" w:rsidRPr="00D50943">
              <w:rPr>
                <w:color w:val="000000" w:themeColor="text1"/>
                <w:sz w:val="22"/>
                <w:szCs w:val="22"/>
              </w:rPr>
              <w:t>0,6</w:t>
            </w:r>
          </w:p>
          <w:p w:rsidR="00833919" w:rsidRPr="00D50943" w:rsidRDefault="00833919" w:rsidP="00580FF6">
            <w:pPr>
              <w:pStyle w:val="af2"/>
              <w:tabs>
                <w:tab w:val="left" w:pos="309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333"/>
        </w:trPr>
        <w:tc>
          <w:tcPr>
            <w:tcW w:w="470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Подпрограмма 3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«Развитие    библиотечного обслуживания населения»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Всего, в т.ч.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4208,5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5476,4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6806,0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tabs>
                <w:tab w:val="left" w:pos="656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16490,9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755"/>
        </w:trPr>
        <w:tc>
          <w:tcPr>
            <w:tcW w:w="470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Расходы  бюджета района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4184,7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5414,3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6787,3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tabs>
                <w:tab w:val="left" w:pos="553"/>
              </w:tabs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16386,3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90"/>
        </w:trPr>
        <w:tc>
          <w:tcPr>
            <w:tcW w:w="470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95"/>
        </w:trPr>
        <w:tc>
          <w:tcPr>
            <w:tcW w:w="470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Подпрограмма 4</w:t>
            </w:r>
          </w:p>
        </w:tc>
        <w:tc>
          <w:tcPr>
            <w:tcW w:w="240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 xml:space="preserve">«Молодежь </w:t>
            </w:r>
            <w:proofErr w:type="spellStart"/>
            <w:r w:rsidRPr="00D50943">
              <w:rPr>
                <w:color w:val="000000" w:themeColor="text1"/>
                <w:sz w:val="22"/>
                <w:szCs w:val="22"/>
              </w:rPr>
              <w:t>Усть</w:t>
            </w:r>
            <w:proofErr w:type="spellEnd"/>
            <w:r w:rsidRPr="00D50943">
              <w:rPr>
                <w:color w:val="000000" w:themeColor="text1"/>
                <w:sz w:val="22"/>
                <w:szCs w:val="22"/>
              </w:rPr>
              <w:t xml:space="preserve"> - Кубинского муниципального района 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Всего, в т.ч.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57,7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tabs>
                <w:tab w:val="left" w:pos="514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157,7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470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Расходы  бюджета района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57,7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tabs>
                <w:tab w:val="left" w:pos="579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157,7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95"/>
        </w:trPr>
        <w:tc>
          <w:tcPr>
            <w:tcW w:w="470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Подпрограмма 5</w:t>
            </w:r>
          </w:p>
        </w:tc>
        <w:tc>
          <w:tcPr>
            <w:tcW w:w="240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«Развитие дополнительного образования детей 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Всего, в т.ч.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3722,3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4350,0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4998,2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tabs>
                <w:tab w:val="left" w:pos="566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13070,5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470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Расходы  бюджета района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 w:rsidP="000C61D7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3722,3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4350,0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4998,2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9" w:rsidRPr="00D50943" w:rsidRDefault="000C61D7">
            <w:pPr>
              <w:pStyle w:val="af2"/>
              <w:tabs>
                <w:tab w:val="left" w:pos="566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13070,5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rPr>
          <w:trHeight w:val="95"/>
        </w:trPr>
        <w:tc>
          <w:tcPr>
            <w:tcW w:w="470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Подпрограмма 6</w:t>
            </w:r>
          </w:p>
        </w:tc>
        <w:tc>
          <w:tcPr>
            <w:tcW w:w="240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«Обеспечение реализации муниципальной программы »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bCs/>
                <w:color w:val="000000" w:themeColor="text1"/>
                <w:sz w:val="22"/>
                <w:szCs w:val="22"/>
              </w:rPr>
              <w:t>Всего, в т.ч.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1214,8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tabs>
                <w:tab w:val="left" w:pos="514"/>
              </w:tabs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1214,8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33919" w:rsidRPr="00D50943" w:rsidTr="00A11DD0">
        <w:tc>
          <w:tcPr>
            <w:tcW w:w="470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33919" w:rsidRPr="00D50943" w:rsidRDefault="00833919">
            <w:pPr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Расходы  бюджета района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1214,8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919" w:rsidRPr="00D50943" w:rsidRDefault="00833919">
            <w:pPr>
              <w:spacing w:line="276" w:lineRule="auto"/>
              <w:jc w:val="both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1214,8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833919" w:rsidRPr="00D50943" w:rsidRDefault="00833919">
            <w:pPr>
              <w:pStyle w:val="af2"/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577EED" w:rsidRPr="00D50943" w:rsidRDefault="00577EED" w:rsidP="00577EED">
      <w:pPr>
        <w:pStyle w:val="af2"/>
        <w:rPr>
          <w:color w:val="000000" w:themeColor="text1"/>
          <w:sz w:val="22"/>
          <w:szCs w:val="22"/>
        </w:rPr>
      </w:pPr>
      <w:r w:rsidRPr="00D50943">
        <w:rPr>
          <w:color w:val="000000" w:themeColor="text1"/>
          <w:sz w:val="22"/>
          <w:szCs w:val="22"/>
        </w:rPr>
        <w:t>*В том числе в 2017 году 50000,00 рублей государственная поддержка лучших работников муниципальных учреждений культуры</w:t>
      </w:r>
    </w:p>
    <w:p w:rsidR="00577EED" w:rsidRPr="00D50943" w:rsidRDefault="00577EED" w:rsidP="00577EED">
      <w:pPr>
        <w:pStyle w:val="af2"/>
        <w:rPr>
          <w:color w:val="000000" w:themeColor="text1"/>
          <w:sz w:val="22"/>
          <w:szCs w:val="22"/>
        </w:rPr>
      </w:pPr>
      <w:r w:rsidRPr="00D50943">
        <w:rPr>
          <w:color w:val="000000" w:themeColor="text1"/>
          <w:sz w:val="22"/>
          <w:szCs w:val="22"/>
        </w:rPr>
        <w:t>12071,43 рублей комплектование книжных фондов муниципальных общедоступных библиотек</w:t>
      </w:r>
    </w:p>
    <w:p w:rsidR="00577EED" w:rsidRPr="00D50943" w:rsidRDefault="00577EED" w:rsidP="00577EED">
      <w:pPr>
        <w:pStyle w:val="af2"/>
        <w:rPr>
          <w:color w:val="000000" w:themeColor="text1"/>
          <w:sz w:val="22"/>
          <w:szCs w:val="22"/>
        </w:rPr>
      </w:pPr>
      <w:r w:rsidRPr="00D50943">
        <w:rPr>
          <w:color w:val="000000" w:themeColor="text1"/>
          <w:sz w:val="22"/>
          <w:szCs w:val="22"/>
        </w:rPr>
        <w:t xml:space="preserve">635,00 рублей </w:t>
      </w:r>
      <w:proofErr w:type="spellStart"/>
      <w:r w:rsidRPr="00D50943">
        <w:rPr>
          <w:color w:val="000000" w:themeColor="text1"/>
          <w:sz w:val="22"/>
          <w:szCs w:val="22"/>
        </w:rPr>
        <w:t>софинансирование</w:t>
      </w:r>
      <w:proofErr w:type="spellEnd"/>
      <w:r w:rsidRPr="00D50943">
        <w:rPr>
          <w:color w:val="000000" w:themeColor="text1"/>
          <w:sz w:val="22"/>
          <w:szCs w:val="22"/>
        </w:rPr>
        <w:t xml:space="preserve"> комплектования книжных фондов библиотек</w:t>
      </w:r>
    </w:p>
    <w:p w:rsidR="00577EED" w:rsidRPr="00D50943" w:rsidRDefault="00577EED" w:rsidP="00577EED">
      <w:pPr>
        <w:pStyle w:val="af2"/>
        <w:rPr>
          <w:color w:val="000000" w:themeColor="text1"/>
          <w:sz w:val="22"/>
          <w:szCs w:val="22"/>
        </w:rPr>
      </w:pPr>
      <w:r w:rsidRPr="00D50943">
        <w:rPr>
          <w:bCs/>
          <w:color w:val="000000" w:themeColor="text1"/>
          <w:sz w:val="22"/>
          <w:szCs w:val="22"/>
        </w:rPr>
        <w:t xml:space="preserve"> в 2018 году 18725,00 рублей </w:t>
      </w:r>
      <w:r w:rsidRPr="00D50943">
        <w:rPr>
          <w:color w:val="000000" w:themeColor="text1"/>
          <w:sz w:val="22"/>
          <w:szCs w:val="22"/>
        </w:rPr>
        <w:t>комплектование книжных фондов муниципальных общедоступных библиотек</w:t>
      </w:r>
    </w:p>
    <w:p w:rsidR="00577EED" w:rsidRPr="00D50943" w:rsidRDefault="00577EED" w:rsidP="00577EED">
      <w:pPr>
        <w:pStyle w:val="af2"/>
        <w:rPr>
          <w:b/>
          <w:bCs/>
          <w:color w:val="000000" w:themeColor="text1"/>
          <w:sz w:val="22"/>
          <w:szCs w:val="22"/>
        </w:rPr>
      </w:pPr>
      <w:r w:rsidRPr="00D50943">
        <w:rPr>
          <w:color w:val="000000" w:themeColor="text1"/>
          <w:sz w:val="22"/>
          <w:szCs w:val="22"/>
        </w:rPr>
        <w:t xml:space="preserve">986,00 рублей </w:t>
      </w:r>
      <w:proofErr w:type="spellStart"/>
      <w:r w:rsidRPr="00D50943">
        <w:rPr>
          <w:color w:val="000000" w:themeColor="text1"/>
          <w:sz w:val="22"/>
          <w:szCs w:val="22"/>
        </w:rPr>
        <w:t>софинансирование</w:t>
      </w:r>
      <w:proofErr w:type="spellEnd"/>
      <w:r w:rsidRPr="00D50943">
        <w:rPr>
          <w:color w:val="000000" w:themeColor="text1"/>
          <w:sz w:val="22"/>
          <w:szCs w:val="22"/>
        </w:rPr>
        <w:t xml:space="preserve"> комплектования книжных фондов библиотек</w:t>
      </w:r>
    </w:p>
    <w:p w:rsidR="00577EED" w:rsidRPr="00D50943" w:rsidRDefault="00577EED" w:rsidP="00577EED">
      <w:pPr>
        <w:pStyle w:val="af2"/>
        <w:rPr>
          <w:b/>
          <w:bCs/>
          <w:color w:val="000000" w:themeColor="text1"/>
          <w:sz w:val="22"/>
          <w:szCs w:val="22"/>
        </w:rPr>
      </w:pPr>
      <w:r w:rsidRPr="00D50943">
        <w:rPr>
          <w:b/>
          <w:color w:val="000000" w:themeColor="text1"/>
          <w:sz w:val="22"/>
          <w:szCs w:val="22"/>
        </w:rPr>
        <w:t xml:space="preserve"> </w:t>
      </w:r>
      <w:r w:rsidRPr="00D50943">
        <w:rPr>
          <w:color w:val="000000" w:themeColor="text1"/>
          <w:sz w:val="22"/>
          <w:szCs w:val="22"/>
        </w:rPr>
        <w:t>545490,00  рублей на обеспечение развития и укрепления материально-технической базы домов культуры</w:t>
      </w:r>
    </w:p>
    <w:p w:rsidR="00577EED" w:rsidRPr="00D50943" w:rsidRDefault="00577EED" w:rsidP="00577EED">
      <w:pPr>
        <w:pStyle w:val="af2"/>
        <w:rPr>
          <w:color w:val="000000" w:themeColor="text1"/>
          <w:sz w:val="22"/>
          <w:szCs w:val="22"/>
        </w:rPr>
      </w:pPr>
      <w:r w:rsidRPr="00D50943">
        <w:rPr>
          <w:color w:val="000000" w:themeColor="text1"/>
          <w:sz w:val="22"/>
          <w:szCs w:val="22"/>
        </w:rPr>
        <w:t xml:space="preserve">5510,0 рублей </w:t>
      </w:r>
      <w:proofErr w:type="spellStart"/>
      <w:r w:rsidRPr="00D50943">
        <w:rPr>
          <w:color w:val="000000" w:themeColor="text1"/>
          <w:sz w:val="22"/>
          <w:szCs w:val="22"/>
        </w:rPr>
        <w:t>софинанирование</w:t>
      </w:r>
      <w:proofErr w:type="spellEnd"/>
      <w:r w:rsidRPr="00D50943">
        <w:rPr>
          <w:color w:val="000000" w:themeColor="text1"/>
          <w:sz w:val="22"/>
          <w:szCs w:val="22"/>
        </w:rPr>
        <w:t xml:space="preserve"> обеспечения  развития и укрепления материально-технической базы домов культуры</w:t>
      </w:r>
    </w:p>
    <w:p w:rsidR="00577EED" w:rsidRPr="00D50943" w:rsidRDefault="003854CC" w:rsidP="00577EED">
      <w:pPr>
        <w:pStyle w:val="af2"/>
        <w:rPr>
          <w:color w:val="000000" w:themeColor="text1"/>
          <w:sz w:val="20"/>
          <w:szCs w:val="20"/>
        </w:rPr>
      </w:pPr>
      <w:r w:rsidRPr="00D50943">
        <w:rPr>
          <w:color w:val="000000" w:themeColor="text1"/>
          <w:sz w:val="20"/>
          <w:szCs w:val="20"/>
        </w:rPr>
        <w:t xml:space="preserve">3613300 рублей </w:t>
      </w:r>
      <w:r w:rsidR="00577EED" w:rsidRPr="00D50943">
        <w:rPr>
          <w:color w:val="000000" w:themeColor="text1"/>
          <w:sz w:val="20"/>
          <w:szCs w:val="20"/>
        </w:rPr>
        <w:t xml:space="preserve"> капитальный ремонт  Районного дома культуры</w:t>
      </w:r>
    </w:p>
    <w:p w:rsidR="00577EED" w:rsidRDefault="00577EED" w:rsidP="00577EED">
      <w:pPr>
        <w:pStyle w:val="af2"/>
        <w:rPr>
          <w:color w:val="000000" w:themeColor="text1"/>
          <w:sz w:val="20"/>
          <w:szCs w:val="20"/>
        </w:rPr>
      </w:pPr>
      <w:r w:rsidRPr="00D50943">
        <w:rPr>
          <w:color w:val="000000" w:themeColor="text1"/>
          <w:sz w:val="20"/>
          <w:szCs w:val="20"/>
        </w:rPr>
        <w:t xml:space="preserve">190200,00  рублей </w:t>
      </w:r>
      <w:proofErr w:type="spellStart"/>
      <w:r w:rsidRPr="00D50943">
        <w:rPr>
          <w:color w:val="000000" w:themeColor="text1"/>
          <w:sz w:val="20"/>
          <w:szCs w:val="20"/>
        </w:rPr>
        <w:t>софинансирование</w:t>
      </w:r>
      <w:proofErr w:type="spellEnd"/>
      <w:r w:rsidRPr="00D50943">
        <w:rPr>
          <w:color w:val="000000" w:themeColor="text1"/>
          <w:sz w:val="20"/>
          <w:szCs w:val="20"/>
        </w:rPr>
        <w:t xml:space="preserve"> </w:t>
      </w:r>
      <w:r w:rsidR="003854CC" w:rsidRPr="00D50943">
        <w:rPr>
          <w:color w:val="000000" w:themeColor="text1"/>
          <w:sz w:val="20"/>
          <w:szCs w:val="20"/>
        </w:rPr>
        <w:t xml:space="preserve"> капитального </w:t>
      </w:r>
      <w:r w:rsidRPr="00D50943">
        <w:rPr>
          <w:color w:val="000000" w:themeColor="text1"/>
          <w:sz w:val="20"/>
          <w:szCs w:val="20"/>
        </w:rPr>
        <w:t>ремонта Районного дома культуры</w:t>
      </w:r>
    </w:p>
    <w:p w:rsidR="00207896" w:rsidRDefault="00207896" w:rsidP="00577EED">
      <w:pPr>
        <w:pStyle w:val="af2"/>
        <w:rPr>
          <w:color w:val="000000" w:themeColor="text1"/>
          <w:sz w:val="20"/>
          <w:szCs w:val="20"/>
        </w:rPr>
      </w:pPr>
    </w:p>
    <w:p w:rsidR="00942BE2" w:rsidRPr="000E0CF6" w:rsidRDefault="00942BE2" w:rsidP="00942BE2">
      <w:pPr>
        <w:pStyle w:val="af2"/>
        <w:jc w:val="both"/>
        <w:rPr>
          <w:bCs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Pr="000E0CF6">
        <w:rPr>
          <w:color w:val="000000" w:themeColor="text1"/>
          <w:sz w:val="26"/>
          <w:szCs w:val="26"/>
        </w:rPr>
        <w:t>1.</w:t>
      </w:r>
      <w:r>
        <w:rPr>
          <w:color w:val="000000" w:themeColor="text1"/>
          <w:sz w:val="26"/>
          <w:szCs w:val="26"/>
        </w:rPr>
        <w:t>7</w:t>
      </w:r>
      <w:r w:rsidRPr="000E0CF6">
        <w:rPr>
          <w:color w:val="000000" w:themeColor="text1"/>
          <w:sz w:val="26"/>
          <w:szCs w:val="26"/>
        </w:rPr>
        <w:t xml:space="preserve">. Позиции  «Объемы бюджетных ассигнований подпрограммы 1» и </w:t>
      </w:r>
      <w:r w:rsidRPr="000E0CF6">
        <w:rPr>
          <w:color w:val="000000" w:themeColor="text1"/>
          <w:sz w:val="26"/>
          <w:szCs w:val="26"/>
        </w:rPr>
        <w:lastRenderedPageBreak/>
        <w:t xml:space="preserve">«Индикаторы достижения целей Программы» паспорта подпрограммы 1 «Развитие </w:t>
      </w:r>
      <w:proofErr w:type="spellStart"/>
      <w:r w:rsidRPr="000E0CF6">
        <w:rPr>
          <w:color w:val="000000" w:themeColor="text1"/>
          <w:sz w:val="26"/>
          <w:szCs w:val="26"/>
        </w:rPr>
        <w:t>культурно-досуговой</w:t>
      </w:r>
      <w:proofErr w:type="spellEnd"/>
      <w:r w:rsidRPr="000E0CF6">
        <w:rPr>
          <w:color w:val="000000" w:themeColor="text1"/>
          <w:sz w:val="26"/>
          <w:szCs w:val="26"/>
        </w:rPr>
        <w:t xml:space="preserve"> деятельности» изложить в следующей редакции:</w:t>
      </w:r>
    </w:p>
    <w:tbl>
      <w:tblPr>
        <w:tblW w:w="0" w:type="auto"/>
        <w:tblInd w:w="-82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2552"/>
        <w:gridCol w:w="14"/>
        <w:gridCol w:w="2879"/>
        <w:gridCol w:w="1417"/>
        <w:gridCol w:w="2636"/>
      </w:tblGrid>
      <w:tr w:rsidR="00942BE2" w:rsidRPr="00D50943" w:rsidTr="00A11DD0">
        <w:tc>
          <w:tcPr>
            <w:tcW w:w="2566" w:type="dxa"/>
            <w:gridSpan w:val="2"/>
            <w:tcBorders>
              <w:top w:val="nil"/>
              <w:bottom w:val="single" w:sz="4" w:space="0" w:color="auto"/>
            </w:tcBorders>
          </w:tcPr>
          <w:p w:rsidR="00942BE2" w:rsidRPr="00D50943" w:rsidRDefault="00942BE2" w:rsidP="004C1AAA">
            <w:pPr>
              <w:pStyle w:val="af2"/>
              <w:rPr>
                <w:color w:val="000000" w:themeColor="text1"/>
              </w:rPr>
            </w:pPr>
          </w:p>
        </w:tc>
        <w:tc>
          <w:tcPr>
            <w:tcW w:w="6932" w:type="dxa"/>
            <w:gridSpan w:val="3"/>
            <w:tcBorders>
              <w:top w:val="nil"/>
              <w:bottom w:val="single" w:sz="4" w:space="0" w:color="auto"/>
            </w:tcBorders>
          </w:tcPr>
          <w:p w:rsidR="00942BE2" w:rsidRPr="00D50943" w:rsidRDefault="00942BE2" w:rsidP="004C1AAA">
            <w:pPr>
              <w:pStyle w:val="af2"/>
              <w:ind w:firstLine="300"/>
              <w:jc w:val="both"/>
              <w:rPr>
                <w:color w:val="000000" w:themeColor="text1"/>
              </w:rPr>
            </w:pPr>
          </w:p>
        </w:tc>
      </w:tr>
      <w:tr w:rsidR="00942BE2" w:rsidRPr="00D50943" w:rsidTr="00A11DD0">
        <w:tc>
          <w:tcPr>
            <w:tcW w:w="256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BE2" w:rsidRPr="00D50943" w:rsidRDefault="00942BE2" w:rsidP="004C1AAA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Объемы бюджетных ассигнований подпрограммы 1</w:t>
            </w: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BE2" w:rsidRPr="00D50943" w:rsidRDefault="00942BE2" w:rsidP="004C1AAA">
            <w:pPr>
              <w:pStyle w:val="af2"/>
              <w:ind w:firstLine="300"/>
              <w:jc w:val="both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Подпрограмма 1 предполагает финансирование за счет средств  бюджета  в сумме –</w:t>
            </w:r>
            <w:r>
              <w:rPr>
                <w:color w:val="000000" w:themeColor="text1"/>
              </w:rPr>
              <w:t>32627</w:t>
            </w:r>
            <w:r w:rsidRPr="00D50943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</w:t>
            </w:r>
            <w:r w:rsidRPr="00D50943">
              <w:rPr>
                <w:color w:val="000000" w:themeColor="text1"/>
              </w:rPr>
              <w:t xml:space="preserve"> тыс. рублей, в том числе по годам:</w:t>
            </w:r>
          </w:p>
          <w:p w:rsidR="00942BE2" w:rsidRPr="00D50943" w:rsidRDefault="00942BE2" w:rsidP="004C1AAA">
            <w:pPr>
              <w:pStyle w:val="af2"/>
              <w:ind w:firstLine="30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2016 год – 9708,9</w:t>
            </w:r>
            <w:r w:rsidRPr="00D50943">
              <w:rPr>
                <w:color w:val="000000" w:themeColor="text1"/>
              </w:rPr>
              <w:t xml:space="preserve"> тыс. рублей;</w:t>
            </w:r>
          </w:p>
          <w:p w:rsidR="00942BE2" w:rsidRPr="00D50943" w:rsidRDefault="00942BE2" w:rsidP="004C1AAA">
            <w:pPr>
              <w:pStyle w:val="af2"/>
              <w:ind w:firstLine="300"/>
              <w:jc w:val="both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201</w:t>
            </w:r>
            <w:r>
              <w:rPr>
                <w:color w:val="000000" w:themeColor="text1"/>
              </w:rPr>
              <w:t>7 год – 11031,8</w:t>
            </w:r>
            <w:r w:rsidRPr="00D50943">
              <w:rPr>
                <w:color w:val="000000" w:themeColor="text1"/>
              </w:rPr>
              <w:t xml:space="preserve"> тыс. рублей;</w:t>
            </w:r>
          </w:p>
          <w:p w:rsidR="00942BE2" w:rsidRPr="00D50943" w:rsidRDefault="00942BE2" w:rsidP="004C1AAA">
            <w:pPr>
              <w:pStyle w:val="af2"/>
              <w:ind w:firstLine="300"/>
              <w:jc w:val="both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2018 год – </w:t>
            </w:r>
            <w:r>
              <w:rPr>
                <w:color w:val="000000" w:themeColor="text1"/>
              </w:rPr>
              <w:t>11887,1</w:t>
            </w:r>
            <w:r w:rsidRPr="00D50943">
              <w:rPr>
                <w:color w:val="000000" w:themeColor="text1"/>
              </w:rPr>
              <w:t xml:space="preserve"> тыс. рублей.</w:t>
            </w:r>
          </w:p>
        </w:tc>
      </w:tr>
      <w:tr w:rsidR="00942BE2" w:rsidRPr="00D50943" w:rsidTr="004C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4" w:type="dxa"/>
            <w:right w:w="84" w:type="dxa"/>
          </w:tblCellMar>
        </w:tblPrEx>
        <w:tc>
          <w:tcPr>
            <w:tcW w:w="2552" w:type="dxa"/>
            <w:vMerge w:val="restart"/>
            <w:shd w:val="clear" w:color="auto" w:fill="auto"/>
          </w:tcPr>
          <w:p w:rsidR="00942BE2" w:rsidRPr="00D50943" w:rsidRDefault="00942BE2" w:rsidP="004C1AAA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Индикаторы достижения целей Программы </w:t>
            </w:r>
          </w:p>
        </w:tc>
        <w:tc>
          <w:tcPr>
            <w:tcW w:w="2893" w:type="dxa"/>
            <w:gridSpan w:val="2"/>
            <w:shd w:val="clear" w:color="auto" w:fill="auto"/>
          </w:tcPr>
          <w:p w:rsidR="00942BE2" w:rsidRPr="00D50943" w:rsidRDefault="00942BE2" w:rsidP="004C1AAA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Наименование индикатора достижения целей Программы </w:t>
            </w:r>
          </w:p>
        </w:tc>
        <w:tc>
          <w:tcPr>
            <w:tcW w:w="1417" w:type="dxa"/>
            <w:shd w:val="clear" w:color="auto" w:fill="auto"/>
          </w:tcPr>
          <w:p w:rsidR="00942BE2" w:rsidRPr="00D50943" w:rsidRDefault="00942BE2" w:rsidP="004C1AAA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Единицы измерения </w:t>
            </w:r>
          </w:p>
        </w:tc>
        <w:tc>
          <w:tcPr>
            <w:tcW w:w="2636" w:type="dxa"/>
            <w:shd w:val="clear" w:color="auto" w:fill="auto"/>
          </w:tcPr>
          <w:p w:rsidR="00942BE2" w:rsidRPr="00D50943" w:rsidRDefault="00942BE2" w:rsidP="004C1AAA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Значения индикаторов целей Программы по окончании реализации Программы </w:t>
            </w:r>
          </w:p>
        </w:tc>
      </w:tr>
      <w:tr w:rsidR="00942BE2" w:rsidRPr="00D50943" w:rsidTr="004C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4" w:type="dxa"/>
            <w:right w:w="84" w:type="dxa"/>
          </w:tblCellMar>
        </w:tblPrEx>
        <w:tc>
          <w:tcPr>
            <w:tcW w:w="2552" w:type="dxa"/>
            <w:vMerge/>
            <w:shd w:val="clear" w:color="auto" w:fill="auto"/>
          </w:tcPr>
          <w:p w:rsidR="00942BE2" w:rsidRPr="00D50943" w:rsidRDefault="00942BE2" w:rsidP="004C1AAA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2893" w:type="dxa"/>
            <w:gridSpan w:val="2"/>
            <w:shd w:val="clear" w:color="auto" w:fill="auto"/>
          </w:tcPr>
          <w:p w:rsidR="00942BE2" w:rsidRPr="00D50943" w:rsidRDefault="00942BE2" w:rsidP="004C1AA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Индикатор 1</w:t>
            </w:r>
          </w:p>
          <w:p w:rsidR="00942BE2" w:rsidRPr="00D50943" w:rsidRDefault="00942BE2" w:rsidP="004C1AA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Увеличение посещаемости учреждений культуры</w:t>
            </w:r>
          </w:p>
        </w:tc>
        <w:tc>
          <w:tcPr>
            <w:tcW w:w="1417" w:type="dxa"/>
            <w:shd w:val="clear" w:color="auto" w:fill="auto"/>
          </w:tcPr>
          <w:p w:rsidR="00942BE2" w:rsidRPr="00D50943" w:rsidRDefault="00942BE2" w:rsidP="004C1A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 по сравнению с 2012 годом</w:t>
            </w:r>
          </w:p>
        </w:tc>
        <w:tc>
          <w:tcPr>
            <w:tcW w:w="2636" w:type="dxa"/>
            <w:shd w:val="clear" w:color="auto" w:fill="auto"/>
          </w:tcPr>
          <w:p w:rsidR="00942BE2" w:rsidRPr="00D50943" w:rsidRDefault="00942BE2" w:rsidP="004C1AAA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0,5</w:t>
            </w:r>
          </w:p>
        </w:tc>
      </w:tr>
      <w:tr w:rsidR="00942BE2" w:rsidRPr="00D50943" w:rsidTr="004C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4" w:type="dxa"/>
            <w:right w:w="84" w:type="dxa"/>
          </w:tblCellMar>
        </w:tblPrEx>
        <w:tc>
          <w:tcPr>
            <w:tcW w:w="2552" w:type="dxa"/>
            <w:vMerge/>
            <w:shd w:val="clear" w:color="auto" w:fill="auto"/>
          </w:tcPr>
          <w:p w:rsidR="00942BE2" w:rsidRPr="00D50943" w:rsidRDefault="00942BE2" w:rsidP="004C1AAA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2893" w:type="dxa"/>
            <w:gridSpan w:val="2"/>
            <w:shd w:val="clear" w:color="auto" w:fill="auto"/>
          </w:tcPr>
          <w:p w:rsidR="00942BE2" w:rsidRPr="00D50943" w:rsidRDefault="00942BE2" w:rsidP="004C1AA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Индикатор 2</w:t>
            </w:r>
          </w:p>
          <w:p w:rsidR="00942BE2" w:rsidRPr="00D50943" w:rsidRDefault="00942BE2" w:rsidP="004C1AA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Повышение уровня удовлетворенности граждан района качеством предоставляемых муниципальных услуг</w:t>
            </w:r>
          </w:p>
        </w:tc>
        <w:tc>
          <w:tcPr>
            <w:tcW w:w="1417" w:type="dxa"/>
            <w:shd w:val="clear" w:color="auto" w:fill="auto"/>
          </w:tcPr>
          <w:p w:rsidR="00942BE2" w:rsidRPr="00D50943" w:rsidRDefault="00942BE2" w:rsidP="004C1A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2636" w:type="dxa"/>
            <w:shd w:val="clear" w:color="auto" w:fill="auto"/>
          </w:tcPr>
          <w:p w:rsidR="00942BE2" w:rsidRPr="00D50943" w:rsidRDefault="00942BE2" w:rsidP="004C1AAA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90</w:t>
            </w:r>
          </w:p>
        </w:tc>
      </w:tr>
      <w:tr w:rsidR="00942BE2" w:rsidRPr="00D50943" w:rsidTr="004C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4" w:type="dxa"/>
            <w:right w:w="84" w:type="dxa"/>
          </w:tblCellMar>
        </w:tblPrEx>
        <w:tc>
          <w:tcPr>
            <w:tcW w:w="2552" w:type="dxa"/>
            <w:shd w:val="clear" w:color="auto" w:fill="auto"/>
          </w:tcPr>
          <w:p w:rsidR="00942BE2" w:rsidRPr="00D50943" w:rsidRDefault="00942BE2" w:rsidP="004C1AAA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2893" w:type="dxa"/>
            <w:gridSpan w:val="2"/>
            <w:shd w:val="clear" w:color="auto" w:fill="auto"/>
          </w:tcPr>
          <w:p w:rsidR="00942BE2" w:rsidRPr="00D50943" w:rsidRDefault="00942BE2" w:rsidP="004C1AA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Количество посещений организацией культуры </w:t>
            </w:r>
          </w:p>
          <w:p w:rsidR="00942BE2" w:rsidRPr="00D50943" w:rsidRDefault="00942BE2" w:rsidP="004C1AA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42BE2" w:rsidRPr="00D50943" w:rsidRDefault="00942BE2" w:rsidP="004C1AAA">
            <w:pPr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%</w:t>
            </w:r>
          </w:p>
          <w:p w:rsidR="00942BE2" w:rsidRPr="00D50943" w:rsidRDefault="00942BE2" w:rsidP="004C1A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</w:rPr>
              <w:t>По сравнению с 2010 годом</w:t>
            </w:r>
          </w:p>
          <w:p w:rsidR="00942BE2" w:rsidRPr="00D50943" w:rsidRDefault="00942BE2" w:rsidP="004C1AA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36" w:type="dxa"/>
            <w:shd w:val="clear" w:color="auto" w:fill="auto"/>
          </w:tcPr>
          <w:p w:rsidR="00942BE2" w:rsidRPr="00D50943" w:rsidRDefault="00942BE2" w:rsidP="004C1AAA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77,9</w:t>
            </w:r>
          </w:p>
        </w:tc>
      </w:tr>
      <w:tr w:rsidR="00942BE2" w:rsidRPr="00D50943" w:rsidTr="004C1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4" w:type="dxa"/>
            <w:right w:w="84" w:type="dxa"/>
          </w:tblCellMar>
        </w:tblPrEx>
        <w:tc>
          <w:tcPr>
            <w:tcW w:w="2552" w:type="dxa"/>
            <w:shd w:val="clear" w:color="auto" w:fill="auto"/>
          </w:tcPr>
          <w:p w:rsidR="00942BE2" w:rsidRPr="00D50943" w:rsidRDefault="00942BE2" w:rsidP="004C1AAA">
            <w:pPr>
              <w:pStyle w:val="af2"/>
              <w:snapToGrid w:val="0"/>
              <w:rPr>
                <w:color w:val="000000" w:themeColor="text1"/>
              </w:rPr>
            </w:pPr>
          </w:p>
        </w:tc>
        <w:tc>
          <w:tcPr>
            <w:tcW w:w="2893" w:type="dxa"/>
            <w:gridSpan w:val="2"/>
            <w:shd w:val="clear" w:color="auto" w:fill="auto"/>
          </w:tcPr>
          <w:p w:rsidR="00942BE2" w:rsidRPr="00D50943" w:rsidRDefault="00942BE2" w:rsidP="004C1AA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Средняя численность участников клубных формирований в расчете на 1 </w:t>
            </w:r>
            <w:proofErr w:type="spellStart"/>
            <w:proofErr w:type="gramStart"/>
            <w:r w:rsidRPr="00D50943">
              <w:rPr>
                <w:color w:val="000000" w:themeColor="text1"/>
                <w:sz w:val="24"/>
                <w:szCs w:val="24"/>
              </w:rPr>
              <w:t>тыс</w:t>
            </w:r>
            <w:proofErr w:type="spellEnd"/>
            <w:proofErr w:type="gramEnd"/>
            <w:r w:rsidRPr="00D50943">
              <w:rPr>
                <w:color w:val="000000" w:themeColor="text1"/>
                <w:sz w:val="24"/>
                <w:szCs w:val="24"/>
              </w:rPr>
              <w:t xml:space="preserve"> человек</w:t>
            </w:r>
          </w:p>
        </w:tc>
        <w:tc>
          <w:tcPr>
            <w:tcW w:w="1417" w:type="dxa"/>
            <w:shd w:val="clear" w:color="auto" w:fill="auto"/>
          </w:tcPr>
          <w:p w:rsidR="00942BE2" w:rsidRPr="00D50943" w:rsidRDefault="00942BE2" w:rsidP="004C1A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чел</w:t>
            </w:r>
          </w:p>
        </w:tc>
        <w:tc>
          <w:tcPr>
            <w:tcW w:w="2636" w:type="dxa"/>
            <w:shd w:val="clear" w:color="auto" w:fill="auto"/>
          </w:tcPr>
          <w:p w:rsidR="00942BE2" w:rsidRPr="00D50943" w:rsidRDefault="00942BE2" w:rsidP="004C1AAA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173</w:t>
            </w:r>
          </w:p>
        </w:tc>
      </w:tr>
    </w:tbl>
    <w:p w:rsidR="00942BE2" w:rsidRPr="00D50943" w:rsidRDefault="00942BE2" w:rsidP="00942BE2">
      <w:pPr>
        <w:pStyle w:val="af2"/>
        <w:rPr>
          <w:color w:val="000000" w:themeColor="text1"/>
          <w:sz w:val="20"/>
          <w:szCs w:val="20"/>
        </w:rPr>
      </w:pPr>
    </w:p>
    <w:p w:rsidR="00577EED" w:rsidRPr="00D50943" w:rsidRDefault="00652EEA" w:rsidP="00577EED">
      <w:pPr>
        <w:pStyle w:val="af2"/>
        <w:jc w:val="center"/>
        <w:rPr>
          <w:bCs/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>1.8</w:t>
      </w:r>
      <w:r w:rsidR="00577EED" w:rsidRPr="00D50943">
        <w:rPr>
          <w:color w:val="000000" w:themeColor="text1"/>
          <w:sz w:val="26"/>
          <w:szCs w:val="26"/>
        </w:rPr>
        <w:t>. Позицию «Объемы бюджетных ассигнований подпрограммы 2</w:t>
      </w:r>
      <w:r w:rsidR="00577EED" w:rsidRPr="00D50943">
        <w:rPr>
          <w:bCs/>
          <w:color w:val="000000" w:themeColor="text1"/>
          <w:sz w:val="26"/>
          <w:szCs w:val="26"/>
        </w:rPr>
        <w:t xml:space="preserve">» паспорта подпрограммы 2 «Развитие музейной деятельности» </w:t>
      </w:r>
      <w:r w:rsidR="00577EED" w:rsidRPr="00D50943">
        <w:rPr>
          <w:color w:val="000000" w:themeColor="text1"/>
          <w:sz w:val="26"/>
          <w:szCs w:val="26"/>
        </w:rPr>
        <w:t>изложить в  следующей редакции:</w:t>
      </w:r>
    </w:p>
    <w:p w:rsidR="00577EED" w:rsidRPr="00D50943" w:rsidRDefault="00577EED" w:rsidP="00577EED">
      <w:pPr>
        <w:pStyle w:val="af2"/>
        <w:rPr>
          <w:color w:val="000000" w:themeColor="text1"/>
          <w:sz w:val="22"/>
          <w:szCs w:val="22"/>
        </w:rPr>
      </w:pPr>
    </w:p>
    <w:tbl>
      <w:tblPr>
        <w:tblW w:w="0" w:type="auto"/>
        <w:tblInd w:w="-82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566"/>
        <w:gridCol w:w="6932"/>
      </w:tblGrid>
      <w:tr w:rsidR="00577EED" w:rsidRPr="00D50943" w:rsidTr="00577EED">
        <w:tc>
          <w:tcPr>
            <w:tcW w:w="25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Объемы бюджетных ассигнований подпрограммы 2</w:t>
            </w:r>
          </w:p>
        </w:tc>
        <w:tc>
          <w:tcPr>
            <w:tcW w:w="69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ind w:firstLine="300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Подпрограмма 2 предполагает финансирование за счет средств  бюджета района в сумме –</w:t>
            </w:r>
            <w:r w:rsidR="000C61D7" w:rsidRPr="00D50943">
              <w:rPr>
                <w:color w:val="000000" w:themeColor="text1"/>
                <w:sz w:val="22"/>
                <w:szCs w:val="22"/>
              </w:rPr>
              <w:t>540</w:t>
            </w:r>
            <w:r w:rsidRPr="00D50943">
              <w:rPr>
                <w:color w:val="000000" w:themeColor="text1"/>
                <w:sz w:val="22"/>
                <w:szCs w:val="22"/>
              </w:rPr>
              <w:t>0,6 тыс. рублей, в том числе по годам:</w:t>
            </w:r>
          </w:p>
          <w:p w:rsidR="00577EED" w:rsidRPr="00D50943" w:rsidRDefault="00577EED">
            <w:pPr>
              <w:pStyle w:val="af2"/>
              <w:spacing w:line="276" w:lineRule="auto"/>
              <w:ind w:firstLine="300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 год –1531,5 тыс. рублей;</w:t>
            </w:r>
          </w:p>
          <w:p w:rsidR="00577EED" w:rsidRPr="00D50943" w:rsidRDefault="00577EED">
            <w:pPr>
              <w:pStyle w:val="af2"/>
              <w:spacing w:line="276" w:lineRule="auto"/>
              <w:ind w:firstLine="300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2017 год –1887,6 тыс. рублей;</w:t>
            </w:r>
          </w:p>
          <w:p w:rsidR="00577EED" w:rsidRPr="00D50943" w:rsidRDefault="003854CC">
            <w:pPr>
              <w:pStyle w:val="af2"/>
              <w:spacing w:line="276" w:lineRule="auto"/>
              <w:ind w:firstLine="300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2018 год –</w:t>
            </w:r>
            <w:r w:rsidR="000C61D7" w:rsidRPr="00D50943">
              <w:rPr>
                <w:color w:val="000000" w:themeColor="text1"/>
                <w:sz w:val="22"/>
                <w:szCs w:val="22"/>
              </w:rPr>
              <w:t>1981</w:t>
            </w:r>
            <w:r w:rsidR="00577EED" w:rsidRPr="00D50943">
              <w:rPr>
                <w:color w:val="000000" w:themeColor="text1"/>
                <w:sz w:val="22"/>
                <w:szCs w:val="22"/>
              </w:rPr>
              <w:t>,5 тыс. рублей;</w:t>
            </w:r>
          </w:p>
        </w:tc>
      </w:tr>
    </w:tbl>
    <w:p w:rsidR="00577EED" w:rsidRPr="00D50943" w:rsidRDefault="00577EED" w:rsidP="00577EED">
      <w:pPr>
        <w:pStyle w:val="af2"/>
        <w:rPr>
          <w:b/>
          <w:bCs/>
          <w:color w:val="000000" w:themeColor="text1"/>
          <w:sz w:val="26"/>
          <w:szCs w:val="26"/>
        </w:rPr>
      </w:pPr>
    </w:p>
    <w:p w:rsidR="00577EED" w:rsidRPr="00D50943" w:rsidRDefault="00A11DD0" w:rsidP="000E0CF6">
      <w:pPr>
        <w:pStyle w:val="af2"/>
        <w:jc w:val="both"/>
        <w:rPr>
          <w:bCs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="00652EEA" w:rsidRPr="00D50943">
        <w:rPr>
          <w:color w:val="000000" w:themeColor="text1"/>
          <w:sz w:val="26"/>
          <w:szCs w:val="26"/>
        </w:rPr>
        <w:t>1.9</w:t>
      </w:r>
      <w:r w:rsidR="00577EED" w:rsidRPr="00D50943">
        <w:rPr>
          <w:color w:val="000000" w:themeColor="text1"/>
          <w:sz w:val="26"/>
          <w:szCs w:val="26"/>
        </w:rPr>
        <w:t>. Позици</w:t>
      </w:r>
      <w:r w:rsidR="000E0CF6">
        <w:rPr>
          <w:color w:val="000000" w:themeColor="text1"/>
          <w:sz w:val="26"/>
          <w:szCs w:val="26"/>
        </w:rPr>
        <w:t>и</w:t>
      </w:r>
      <w:r w:rsidR="00577EED" w:rsidRPr="00D50943">
        <w:rPr>
          <w:color w:val="000000" w:themeColor="text1"/>
          <w:sz w:val="26"/>
          <w:szCs w:val="26"/>
        </w:rPr>
        <w:t xml:space="preserve"> «Объемы бюджетных ассигнований подпрограммы 3</w:t>
      </w:r>
      <w:r w:rsidR="00577EED" w:rsidRPr="00D50943">
        <w:rPr>
          <w:bCs/>
          <w:color w:val="000000" w:themeColor="text1"/>
          <w:sz w:val="26"/>
          <w:szCs w:val="26"/>
        </w:rPr>
        <w:t>»</w:t>
      </w:r>
      <w:r>
        <w:rPr>
          <w:bCs/>
          <w:color w:val="000000" w:themeColor="text1"/>
          <w:sz w:val="26"/>
          <w:szCs w:val="26"/>
        </w:rPr>
        <w:t xml:space="preserve"> и «И</w:t>
      </w:r>
      <w:r w:rsidR="000E0CF6">
        <w:rPr>
          <w:bCs/>
          <w:color w:val="000000" w:themeColor="text1"/>
          <w:sz w:val="26"/>
          <w:szCs w:val="26"/>
        </w:rPr>
        <w:t>ндикаторы достижения целей</w:t>
      </w:r>
      <w:r>
        <w:rPr>
          <w:bCs/>
          <w:color w:val="000000" w:themeColor="text1"/>
          <w:sz w:val="26"/>
          <w:szCs w:val="26"/>
        </w:rPr>
        <w:t>»</w:t>
      </w:r>
      <w:r w:rsidR="00577EED" w:rsidRPr="00D50943">
        <w:rPr>
          <w:bCs/>
          <w:color w:val="000000" w:themeColor="text1"/>
          <w:sz w:val="26"/>
          <w:szCs w:val="26"/>
        </w:rPr>
        <w:t xml:space="preserve"> паспорта подпрограммы 3 «Развитие библиотечного обслуживания населения» </w:t>
      </w:r>
      <w:r w:rsidR="00577EED" w:rsidRPr="00D50943">
        <w:rPr>
          <w:color w:val="000000" w:themeColor="text1"/>
          <w:sz w:val="26"/>
          <w:szCs w:val="26"/>
        </w:rPr>
        <w:t>изложить в  следующей редакции:</w:t>
      </w:r>
    </w:p>
    <w:p w:rsidR="00577EED" w:rsidRPr="00D50943" w:rsidRDefault="00577EED" w:rsidP="00577EED">
      <w:pPr>
        <w:pStyle w:val="af2"/>
        <w:rPr>
          <w:color w:val="000000" w:themeColor="text1"/>
          <w:sz w:val="22"/>
          <w:szCs w:val="22"/>
        </w:rPr>
      </w:pPr>
    </w:p>
    <w:tbl>
      <w:tblPr>
        <w:tblW w:w="0" w:type="auto"/>
        <w:tblInd w:w="-82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552"/>
        <w:gridCol w:w="14"/>
        <w:gridCol w:w="2879"/>
        <w:gridCol w:w="1643"/>
        <w:gridCol w:w="2410"/>
      </w:tblGrid>
      <w:tr w:rsidR="00577EED" w:rsidRPr="00D50943" w:rsidTr="00A11DD0">
        <w:tc>
          <w:tcPr>
            <w:tcW w:w="256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Объемы бюджетных ассигнований подпрограммы 3</w:t>
            </w: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D50943" w:rsidRDefault="00577EED">
            <w:pPr>
              <w:pStyle w:val="af2"/>
              <w:spacing w:line="276" w:lineRule="auto"/>
              <w:ind w:firstLine="300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Подпрограмма 3 предполагает финансирование за счет средств  бюджет</w:t>
            </w:r>
            <w:r w:rsidR="003854CC" w:rsidRPr="00D50943">
              <w:rPr>
                <w:color w:val="000000" w:themeColor="text1"/>
                <w:sz w:val="22"/>
                <w:szCs w:val="22"/>
              </w:rPr>
              <w:t>а района в сумме –16386</w:t>
            </w:r>
            <w:r w:rsidRPr="00D50943">
              <w:rPr>
                <w:color w:val="000000" w:themeColor="text1"/>
                <w:sz w:val="22"/>
                <w:szCs w:val="22"/>
              </w:rPr>
              <w:t>,3тыс. рублей, в том числе по годам:</w:t>
            </w:r>
          </w:p>
          <w:p w:rsidR="00577EED" w:rsidRPr="00D50943" w:rsidRDefault="00577EED">
            <w:pPr>
              <w:pStyle w:val="af2"/>
              <w:spacing w:line="276" w:lineRule="auto"/>
              <w:ind w:firstLine="300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2016 год –4184,7 тыс. рублей;</w:t>
            </w:r>
          </w:p>
          <w:p w:rsidR="00577EED" w:rsidRPr="00D50943" w:rsidRDefault="00577EED">
            <w:pPr>
              <w:pStyle w:val="af2"/>
              <w:spacing w:line="276" w:lineRule="auto"/>
              <w:ind w:firstLine="300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2017 год –5414,3тыс. рублей;</w:t>
            </w:r>
          </w:p>
          <w:p w:rsidR="00577EED" w:rsidRPr="00D50943" w:rsidRDefault="003854CC">
            <w:pPr>
              <w:pStyle w:val="af2"/>
              <w:spacing w:line="276" w:lineRule="auto"/>
              <w:ind w:firstLine="300"/>
              <w:jc w:val="both"/>
              <w:rPr>
                <w:color w:val="000000" w:themeColor="text1"/>
                <w:sz w:val="22"/>
                <w:szCs w:val="22"/>
              </w:rPr>
            </w:pPr>
            <w:r w:rsidRPr="00D50943">
              <w:rPr>
                <w:color w:val="000000" w:themeColor="text1"/>
                <w:sz w:val="22"/>
                <w:szCs w:val="22"/>
              </w:rPr>
              <w:t>2018 год –6787</w:t>
            </w:r>
            <w:r w:rsidR="00577EED" w:rsidRPr="00D50943">
              <w:rPr>
                <w:color w:val="000000" w:themeColor="text1"/>
                <w:sz w:val="22"/>
                <w:szCs w:val="22"/>
              </w:rPr>
              <w:t>,3тыс. рублей;</w:t>
            </w:r>
          </w:p>
        </w:tc>
      </w:tr>
      <w:tr w:rsidR="0022199C" w:rsidRPr="00D50943" w:rsidTr="00A11D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4" w:type="dxa"/>
            <w:right w:w="84" w:type="dxa"/>
          </w:tblCellMar>
          <w:tblLook w:val="0000"/>
        </w:tblPrEx>
        <w:tc>
          <w:tcPr>
            <w:tcW w:w="2552" w:type="dxa"/>
            <w:vMerge w:val="restart"/>
            <w:shd w:val="clear" w:color="auto" w:fill="auto"/>
          </w:tcPr>
          <w:p w:rsidR="0022199C" w:rsidRPr="00D50943" w:rsidRDefault="00C44E63" w:rsidP="00B06199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  <w:sz w:val="26"/>
                <w:szCs w:val="26"/>
              </w:rPr>
              <w:t xml:space="preserve">  </w:t>
            </w:r>
            <w:r w:rsidR="0022199C" w:rsidRPr="00D50943">
              <w:rPr>
                <w:color w:val="000000" w:themeColor="text1"/>
              </w:rPr>
              <w:t xml:space="preserve">Индикаторы </w:t>
            </w:r>
            <w:r w:rsidR="0022199C" w:rsidRPr="00D50943">
              <w:rPr>
                <w:color w:val="000000" w:themeColor="text1"/>
              </w:rPr>
              <w:lastRenderedPageBreak/>
              <w:t>достижения целей подпрограммы 3</w:t>
            </w:r>
          </w:p>
        </w:tc>
        <w:tc>
          <w:tcPr>
            <w:tcW w:w="2893" w:type="dxa"/>
            <w:gridSpan w:val="2"/>
            <w:shd w:val="clear" w:color="auto" w:fill="auto"/>
          </w:tcPr>
          <w:p w:rsidR="0022199C" w:rsidRPr="00D50943" w:rsidRDefault="0022199C" w:rsidP="00B06199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lastRenderedPageBreak/>
              <w:t xml:space="preserve">Наименование </w:t>
            </w:r>
            <w:r w:rsidRPr="00D50943">
              <w:rPr>
                <w:color w:val="000000" w:themeColor="text1"/>
              </w:rPr>
              <w:lastRenderedPageBreak/>
              <w:t>индикатора достижения целей подпрограммы 3</w:t>
            </w:r>
          </w:p>
        </w:tc>
        <w:tc>
          <w:tcPr>
            <w:tcW w:w="1643" w:type="dxa"/>
            <w:shd w:val="clear" w:color="auto" w:fill="auto"/>
          </w:tcPr>
          <w:p w:rsidR="0022199C" w:rsidRPr="00D50943" w:rsidRDefault="0022199C" w:rsidP="00B06199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lastRenderedPageBreak/>
              <w:t xml:space="preserve">Единицы </w:t>
            </w:r>
            <w:r w:rsidRPr="00D50943">
              <w:rPr>
                <w:color w:val="000000" w:themeColor="text1"/>
              </w:rPr>
              <w:lastRenderedPageBreak/>
              <w:t xml:space="preserve">измерения </w:t>
            </w:r>
          </w:p>
        </w:tc>
        <w:tc>
          <w:tcPr>
            <w:tcW w:w="2410" w:type="dxa"/>
            <w:shd w:val="clear" w:color="auto" w:fill="auto"/>
          </w:tcPr>
          <w:p w:rsidR="0022199C" w:rsidRPr="00D50943" w:rsidRDefault="0022199C" w:rsidP="00B06199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lastRenderedPageBreak/>
              <w:t xml:space="preserve">Значения </w:t>
            </w:r>
            <w:r w:rsidRPr="00D50943">
              <w:rPr>
                <w:color w:val="000000" w:themeColor="text1"/>
              </w:rPr>
              <w:lastRenderedPageBreak/>
              <w:t>индикаторов целей подпрограммы по окончании реализации подпрограммы 3</w:t>
            </w:r>
          </w:p>
        </w:tc>
      </w:tr>
      <w:tr w:rsidR="0022199C" w:rsidRPr="00D50943" w:rsidTr="00A11D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4" w:type="dxa"/>
            <w:right w:w="84" w:type="dxa"/>
          </w:tblCellMar>
          <w:tblLook w:val="0000"/>
        </w:tblPrEx>
        <w:tc>
          <w:tcPr>
            <w:tcW w:w="2552" w:type="dxa"/>
            <w:vMerge/>
            <w:shd w:val="clear" w:color="auto" w:fill="auto"/>
          </w:tcPr>
          <w:p w:rsidR="0022199C" w:rsidRPr="00D50943" w:rsidRDefault="0022199C" w:rsidP="00B06199">
            <w:pPr>
              <w:pStyle w:val="af2"/>
              <w:rPr>
                <w:color w:val="000000" w:themeColor="text1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99C" w:rsidRPr="00D50943" w:rsidRDefault="0022199C" w:rsidP="00B06199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 xml:space="preserve">Количество библиографических записей в сводном электронном каталоге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99C" w:rsidRPr="00D50943" w:rsidRDefault="0022199C" w:rsidP="00B06199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% к предыдущему году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99C" w:rsidRPr="00D50943" w:rsidRDefault="0022199C" w:rsidP="00A11DD0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1,8</w:t>
            </w:r>
          </w:p>
        </w:tc>
      </w:tr>
      <w:tr w:rsidR="0022199C" w:rsidRPr="00D50943" w:rsidTr="00A11D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4" w:type="dxa"/>
            <w:right w:w="84" w:type="dxa"/>
          </w:tblCellMar>
          <w:tblLook w:val="0000"/>
        </w:tblPrEx>
        <w:tc>
          <w:tcPr>
            <w:tcW w:w="2552" w:type="dxa"/>
            <w:vMerge/>
            <w:shd w:val="clear" w:color="auto" w:fill="auto"/>
          </w:tcPr>
          <w:p w:rsidR="0022199C" w:rsidRPr="00D50943" w:rsidRDefault="0022199C" w:rsidP="00B06199">
            <w:pPr>
              <w:pStyle w:val="af2"/>
              <w:rPr>
                <w:color w:val="000000" w:themeColor="text1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99C" w:rsidRPr="00D50943" w:rsidRDefault="0022199C" w:rsidP="00B06199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Количество публичных библиотек, подключенных к информационно-телекоммуникационной сети «Интернет»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99C" w:rsidRPr="00D50943" w:rsidRDefault="0022199C" w:rsidP="00B06199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Доля к общему числу библиотек</w:t>
            </w:r>
          </w:p>
          <w:p w:rsidR="009B4E12" w:rsidRPr="00D50943" w:rsidRDefault="009B4E12" w:rsidP="00B06199">
            <w:pPr>
              <w:pStyle w:val="af2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99C" w:rsidRPr="00D50943" w:rsidRDefault="0022199C" w:rsidP="00A11DD0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100</w:t>
            </w:r>
          </w:p>
        </w:tc>
      </w:tr>
      <w:tr w:rsidR="009B4E12" w:rsidRPr="00D50943" w:rsidTr="00A11D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4" w:type="dxa"/>
            <w:right w:w="84" w:type="dxa"/>
          </w:tblCellMar>
          <w:tblLook w:val="0000"/>
        </w:tblPrEx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9B4E12" w:rsidRPr="00D50943" w:rsidRDefault="009B4E12" w:rsidP="00B06199">
            <w:pPr>
              <w:pStyle w:val="af2"/>
              <w:rPr>
                <w:color w:val="000000" w:themeColor="text1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2" w:rsidRPr="00D50943" w:rsidRDefault="009B4E12" w:rsidP="00B0619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 xml:space="preserve">Количество посещений общедоступных библиотек муниципального образования области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2" w:rsidRPr="00D50943" w:rsidRDefault="009B4E12" w:rsidP="009B4E1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0943">
              <w:rPr>
                <w:color w:val="000000" w:themeColor="text1"/>
                <w:sz w:val="24"/>
                <w:szCs w:val="24"/>
              </w:rPr>
              <w:t>На одного жителя в год</w:t>
            </w:r>
          </w:p>
          <w:p w:rsidR="009B4E12" w:rsidRPr="00D50943" w:rsidRDefault="009B4E12" w:rsidP="009B4E12">
            <w:pPr>
              <w:pStyle w:val="af2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2" w:rsidRPr="00D50943" w:rsidRDefault="009B4E12" w:rsidP="00A11DD0">
            <w:pPr>
              <w:pStyle w:val="af2"/>
              <w:jc w:val="center"/>
              <w:rPr>
                <w:color w:val="000000" w:themeColor="text1"/>
              </w:rPr>
            </w:pPr>
            <w:r w:rsidRPr="00D50943">
              <w:rPr>
                <w:color w:val="000000" w:themeColor="text1"/>
              </w:rPr>
              <w:t>10,3</w:t>
            </w:r>
          </w:p>
        </w:tc>
      </w:tr>
    </w:tbl>
    <w:p w:rsidR="0049419F" w:rsidRPr="00D50943" w:rsidRDefault="0049419F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 xml:space="preserve">2. </w:t>
      </w:r>
      <w:proofErr w:type="gramStart"/>
      <w:r w:rsidRPr="00D50943">
        <w:rPr>
          <w:color w:val="000000" w:themeColor="text1"/>
          <w:sz w:val="26"/>
          <w:szCs w:val="26"/>
        </w:rPr>
        <w:t>Контроль за</w:t>
      </w:r>
      <w:proofErr w:type="gramEnd"/>
      <w:r w:rsidRPr="00D50943">
        <w:rPr>
          <w:color w:val="000000" w:themeColor="text1"/>
          <w:sz w:val="26"/>
          <w:szCs w:val="26"/>
        </w:rPr>
        <w:t xml:space="preserve"> выполнением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</w:t>
      </w:r>
      <w:r w:rsidR="00354321" w:rsidRPr="00D50943">
        <w:rPr>
          <w:color w:val="000000" w:themeColor="text1"/>
          <w:sz w:val="26"/>
          <w:szCs w:val="26"/>
        </w:rPr>
        <w:t xml:space="preserve"> </w:t>
      </w:r>
      <w:r w:rsidRPr="00D50943">
        <w:rPr>
          <w:color w:val="000000" w:themeColor="text1"/>
          <w:sz w:val="26"/>
          <w:szCs w:val="26"/>
        </w:rPr>
        <w:t xml:space="preserve">Е.Б.Комарову. </w:t>
      </w: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  <w:r w:rsidRPr="00D50943">
        <w:rPr>
          <w:color w:val="000000" w:themeColor="text1"/>
          <w:sz w:val="26"/>
          <w:szCs w:val="26"/>
        </w:rPr>
        <w:t>Глава администрации района                                                                  А.О. Семичев</w:t>
      </w: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D50943" w:rsidRDefault="006F45EB" w:rsidP="006F45EB">
      <w:pPr>
        <w:jc w:val="center"/>
        <w:rPr>
          <w:color w:val="000000" w:themeColor="text1"/>
          <w:sz w:val="26"/>
          <w:szCs w:val="26"/>
        </w:rPr>
      </w:pPr>
    </w:p>
    <w:p w:rsidR="00442C87" w:rsidRPr="00D50943" w:rsidRDefault="00442C87">
      <w:pPr>
        <w:rPr>
          <w:color w:val="000000" w:themeColor="text1"/>
        </w:rPr>
      </w:pPr>
    </w:p>
    <w:sectPr w:rsidR="00442C87" w:rsidRPr="00D50943" w:rsidSect="000E0CF6"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AAA" w:rsidRDefault="004C1AAA">
      <w:r>
        <w:separator/>
      </w:r>
    </w:p>
  </w:endnote>
  <w:endnote w:type="continuationSeparator" w:id="1">
    <w:p w:rsidR="004C1AAA" w:rsidRDefault="004C1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79116"/>
      <w:docPartObj>
        <w:docPartGallery w:val="Page Numbers (Bottom of Page)"/>
        <w:docPartUnique/>
      </w:docPartObj>
    </w:sdtPr>
    <w:sdtContent>
      <w:p w:rsidR="004C1AAA" w:rsidRDefault="004C1AAA">
        <w:pPr>
          <w:pStyle w:val="afd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C1AAA" w:rsidRDefault="004C1AAA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AAA" w:rsidRDefault="004C1AAA">
      <w:r>
        <w:separator/>
      </w:r>
    </w:p>
  </w:footnote>
  <w:footnote w:type="continuationSeparator" w:id="1">
    <w:p w:rsidR="004C1AAA" w:rsidRDefault="004C1A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10"/>
    <w:multiLevelType w:val="singleLevel"/>
    <w:tmpl w:val="00000010"/>
    <w:name w:val="WW8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1"/>
    <w:multiLevelType w:val="singleLevel"/>
    <w:tmpl w:val="00000011"/>
    <w:name w:val="WW8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3C71D4F"/>
    <w:multiLevelType w:val="hybridMultilevel"/>
    <w:tmpl w:val="ED765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D0B11"/>
    <w:multiLevelType w:val="multilevel"/>
    <w:tmpl w:val="7D48B0B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78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140" w:hanging="780"/>
      </w:pPr>
      <w:rPr>
        <w:rFonts w:hint="default"/>
        <w:b/>
      </w:rPr>
    </w:lvl>
    <w:lvl w:ilvl="3">
      <w:start w:val="2"/>
      <w:numFmt w:val="decimal"/>
      <w:isLgl/>
      <w:lvlText w:val="%1.%2.%3.%4."/>
      <w:lvlJc w:val="left"/>
      <w:pPr>
        <w:ind w:left="1140" w:hanging="7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086F3418"/>
    <w:multiLevelType w:val="hybridMultilevel"/>
    <w:tmpl w:val="DA1268C0"/>
    <w:lvl w:ilvl="0" w:tplc="AC9692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02043A0"/>
    <w:multiLevelType w:val="hybridMultilevel"/>
    <w:tmpl w:val="10C0FB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40753D"/>
    <w:multiLevelType w:val="hybridMultilevel"/>
    <w:tmpl w:val="CBFE82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432432"/>
    <w:multiLevelType w:val="hybridMultilevel"/>
    <w:tmpl w:val="513E40A2"/>
    <w:lvl w:ilvl="0" w:tplc="E0E658C2">
      <w:start w:val="1"/>
      <w:numFmt w:val="decimal"/>
      <w:lvlText w:val="%1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354FB0"/>
    <w:multiLevelType w:val="hybridMultilevel"/>
    <w:tmpl w:val="D8D4C72C"/>
    <w:lvl w:ilvl="0" w:tplc="49F8374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43183155"/>
    <w:multiLevelType w:val="hybridMultilevel"/>
    <w:tmpl w:val="D4204B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573795"/>
    <w:multiLevelType w:val="hybridMultilevel"/>
    <w:tmpl w:val="892A7726"/>
    <w:lvl w:ilvl="0" w:tplc="0C08FF9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>
    <w:nsid w:val="70012631"/>
    <w:multiLevelType w:val="hybridMultilevel"/>
    <w:tmpl w:val="FCC488E0"/>
    <w:lvl w:ilvl="0" w:tplc="2B56D1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75DB202B"/>
    <w:multiLevelType w:val="hybridMultilevel"/>
    <w:tmpl w:val="6AC6B4A6"/>
    <w:lvl w:ilvl="0" w:tplc="A5BE149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9"/>
  </w:num>
  <w:num w:numId="10">
    <w:abstractNumId w:val="12"/>
  </w:num>
  <w:num w:numId="11">
    <w:abstractNumId w:val="5"/>
  </w:num>
  <w:num w:numId="12">
    <w:abstractNumId w:val="13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BB2"/>
    <w:rsid w:val="0001722A"/>
    <w:rsid w:val="000732DF"/>
    <w:rsid w:val="00077CCC"/>
    <w:rsid w:val="000B3021"/>
    <w:rsid w:val="000C51BF"/>
    <w:rsid w:val="000C61D7"/>
    <w:rsid w:val="000E0CF6"/>
    <w:rsid w:val="001223C6"/>
    <w:rsid w:val="00142519"/>
    <w:rsid w:val="00172CDF"/>
    <w:rsid w:val="001C1C10"/>
    <w:rsid w:val="001F4250"/>
    <w:rsid w:val="00207896"/>
    <w:rsid w:val="00211BAC"/>
    <w:rsid w:val="00214B0B"/>
    <w:rsid w:val="0022199C"/>
    <w:rsid w:val="002403A2"/>
    <w:rsid w:val="00241115"/>
    <w:rsid w:val="00257F73"/>
    <w:rsid w:val="00275E66"/>
    <w:rsid w:val="002937CA"/>
    <w:rsid w:val="002A3B8A"/>
    <w:rsid w:val="002A6B75"/>
    <w:rsid w:val="002B5C8F"/>
    <w:rsid w:val="002C0998"/>
    <w:rsid w:val="002E7065"/>
    <w:rsid w:val="003376CC"/>
    <w:rsid w:val="00354321"/>
    <w:rsid w:val="00362FBA"/>
    <w:rsid w:val="003648DA"/>
    <w:rsid w:val="00382342"/>
    <w:rsid w:val="003852DD"/>
    <w:rsid w:val="003854CC"/>
    <w:rsid w:val="00390FBD"/>
    <w:rsid w:val="003E247B"/>
    <w:rsid w:val="00416A25"/>
    <w:rsid w:val="00423F50"/>
    <w:rsid w:val="00442C87"/>
    <w:rsid w:val="00443BF1"/>
    <w:rsid w:val="00445B23"/>
    <w:rsid w:val="004514A5"/>
    <w:rsid w:val="004827D6"/>
    <w:rsid w:val="00484E94"/>
    <w:rsid w:val="0049419F"/>
    <w:rsid w:val="004C1AAA"/>
    <w:rsid w:val="004C463B"/>
    <w:rsid w:val="00501EAE"/>
    <w:rsid w:val="00522F9B"/>
    <w:rsid w:val="00533851"/>
    <w:rsid w:val="00541DBC"/>
    <w:rsid w:val="00577EED"/>
    <w:rsid w:val="00580FF6"/>
    <w:rsid w:val="005A0596"/>
    <w:rsid w:val="005D4CA0"/>
    <w:rsid w:val="006043FC"/>
    <w:rsid w:val="00652EEA"/>
    <w:rsid w:val="00674BB2"/>
    <w:rsid w:val="006862F8"/>
    <w:rsid w:val="006A5314"/>
    <w:rsid w:val="006B34A9"/>
    <w:rsid w:val="006D4180"/>
    <w:rsid w:val="006D6D03"/>
    <w:rsid w:val="006F14E7"/>
    <w:rsid w:val="006F45EB"/>
    <w:rsid w:val="006F4F6E"/>
    <w:rsid w:val="00755E7E"/>
    <w:rsid w:val="00776323"/>
    <w:rsid w:val="007932D0"/>
    <w:rsid w:val="007C19C6"/>
    <w:rsid w:val="007D4D7B"/>
    <w:rsid w:val="007D5286"/>
    <w:rsid w:val="007E711E"/>
    <w:rsid w:val="007F6E41"/>
    <w:rsid w:val="00833919"/>
    <w:rsid w:val="00844E4A"/>
    <w:rsid w:val="00852829"/>
    <w:rsid w:val="008627E0"/>
    <w:rsid w:val="008C3338"/>
    <w:rsid w:val="008E6C9A"/>
    <w:rsid w:val="00915AF8"/>
    <w:rsid w:val="0092688D"/>
    <w:rsid w:val="00942BE2"/>
    <w:rsid w:val="00951493"/>
    <w:rsid w:val="00955B57"/>
    <w:rsid w:val="00975DE5"/>
    <w:rsid w:val="009941D8"/>
    <w:rsid w:val="009B4E12"/>
    <w:rsid w:val="009B7BF4"/>
    <w:rsid w:val="00A11DD0"/>
    <w:rsid w:val="00A20AB2"/>
    <w:rsid w:val="00A40EFA"/>
    <w:rsid w:val="00A53666"/>
    <w:rsid w:val="00A60464"/>
    <w:rsid w:val="00A61700"/>
    <w:rsid w:val="00A86BB4"/>
    <w:rsid w:val="00A9035B"/>
    <w:rsid w:val="00AB7263"/>
    <w:rsid w:val="00B06199"/>
    <w:rsid w:val="00B10DFB"/>
    <w:rsid w:val="00B110BC"/>
    <w:rsid w:val="00B132A9"/>
    <w:rsid w:val="00B63DC5"/>
    <w:rsid w:val="00B665FC"/>
    <w:rsid w:val="00B7623A"/>
    <w:rsid w:val="00BB02B3"/>
    <w:rsid w:val="00BB284B"/>
    <w:rsid w:val="00BC4F3C"/>
    <w:rsid w:val="00BD70A2"/>
    <w:rsid w:val="00C32933"/>
    <w:rsid w:val="00C44E63"/>
    <w:rsid w:val="00C736D6"/>
    <w:rsid w:val="00C77261"/>
    <w:rsid w:val="00CB3A05"/>
    <w:rsid w:val="00CD6078"/>
    <w:rsid w:val="00D50943"/>
    <w:rsid w:val="00D71B59"/>
    <w:rsid w:val="00D75DE4"/>
    <w:rsid w:val="00DA7131"/>
    <w:rsid w:val="00E07686"/>
    <w:rsid w:val="00E21CB0"/>
    <w:rsid w:val="00E53237"/>
    <w:rsid w:val="00EA71DC"/>
    <w:rsid w:val="00EB2B34"/>
    <w:rsid w:val="00EC32AF"/>
    <w:rsid w:val="00ED64A6"/>
    <w:rsid w:val="00ED7A5F"/>
    <w:rsid w:val="00EE5F40"/>
    <w:rsid w:val="00F137AB"/>
    <w:rsid w:val="00F37DC3"/>
    <w:rsid w:val="00F44D00"/>
    <w:rsid w:val="00F84913"/>
    <w:rsid w:val="00F85640"/>
    <w:rsid w:val="00FE3206"/>
    <w:rsid w:val="00FF1BE4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F45E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nhideWhenUsed/>
    <w:qFormat/>
    <w:rsid w:val="006F45E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5E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5E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5E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5EB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5EB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5EB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5EB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5E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  <w:lang w:val="en-US" w:bidi="en-US"/>
    </w:rPr>
  </w:style>
  <w:style w:type="character" w:customStyle="1" w:styleId="20">
    <w:name w:val="Заголовок 2 Знак"/>
    <w:basedOn w:val="a0"/>
    <w:link w:val="2"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6F45EB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6F45EB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6F45EB"/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6F45E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paragraph" w:styleId="a3">
    <w:name w:val="Title"/>
    <w:basedOn w:val="a"/>
    <w:next w:val="a"/>
    <w:link w:val="a4"/>
    <w:uiPriority w:val="10"/>
    <w:qFormat/>
    <w:rsid w:val="006F45E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6F45E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paragraph" w:styleId="a5">
    <w:name w:val="Subtitle"/>
    <w:basedOn w:val="a"/>
    <w:next w:val="a"/>
    <w:link w:val="a6"/>
    <w:qFormat/>
    <w:rsid w:val="006F45EB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rsid w:val="006F45E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styleId="a7">
    <w:name w:val="Strong"/>
    <w:qFormat/>
    <w:rsid w:val="006F45EB"/>
    <w:rPr>
      <w:b/>
      <w:bCs/>
      <w:spacing w:val="0"/>
    </w:rPr>
  </w:style>
  <w:style w:type="character" w:styleId="a8">
    <w:name w:val="Emphasis"/>
    <w:uiPriority w:val="20"/>
    <w:qFormat/>
    <w:rsid w:val="006F45E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9">
    <w:name w:val="No Spacing"/>
    <w:basedOn w:val="a"/>
    <w:uiPriority w:val="1"/>
    <w:qFormat/>
    <w:rsid w:val="006F45EB"/>
  </w:style>
  <w:style w:type="paragraph" w:styleId="aa">
    <w:name w:val="List Paragraph"/>
    <w:basedOn w:val="a"/>
    <w:uiPriority w:val="34"/>
    <w:qFormat/>
    <w:rsid w:val="006F45E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F45EB"/>
    <w:rPr>
      <w:rFonts w:asciiTheme="minorHAnsi" w:hAnsiTheme="minorHAns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6F45EB"/>
    <w:rPr>
      <w:rFonts w:eastAsia="Times New Roman" w:cs="Times New Roman"/>
      <w:color w:val="943634" w:themeColor="accent2" w:themeShade="BF"/>
      <w:sz w:val="20"/>
      <w:szCs w:val="20"/>
      <w:lang w:val="en-US" w:bidi="en-US"/>
    </w:rPr>
  </w:style>
  <w:style w:type="paragraph" w:styleId="ab">
    <w:name w:val="Intense Quote"/>
    <w:basedOn w:val="a"/>
    <w:next w:val="a"/>
    <w:link w:val="ac"/>
    <w:uiPriority w:val="30"/>
    <w:qFormat/>
    <w:rsid w:val="006F45E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6F45E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styleId="ad">
    <w:name w:val="Subtle Emphasis"/>
    <w:uiPriority w:val="19"/>
    <w:qFormat/>
    <w:rsid w:val="006F45E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e">
    <w:name w:val="Intense Emphasis"/>
    <w:uiPriority w:val="21"/>
    <w:qFormat/>
    <w:rsid w:val="006F45E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">
    <w:name w:val="Subtle Reference"/>
    <w:uiPriority w:val="31"/>
    <w:qFormat/>
    <w:rsid w:val="006F45EB"/>
    <w:rPr>
      <w:i/>
      <w:iCs/>
      <w:smallCaps/>
      <w:color w:val="C0504D" w:themeColor="accent2"/>
      <w:u w:color="C0504D" w:themeColor="accent2"/>
    </w:rPr>
  </w:style>
  <w:style w:type="character" w:styleId="af0">
    <w:name w:val="Intense Reference"/>
    <w:uiPriority w:val="32"/>
    <w:qFormat/>
    <w:rsid w:val="006F45EB"/>
    <w:rPr>
      <w:b/>
      <w:bCs/>
      <w:i/>
      <w:iCs/>
      <w:smallCaps/>
      <w:color w:val="C0504D" w:themeColor="accent2"/>
      <w:u w:color="C0504D" w:themeColor="accent2"/>
    </w:rPr>
  </w:style>
  <w:style w:type="character" w:styleId="af1">
    <w:name w:val="Book Title"/>
    <w:uiPriority w:val="33"/>
    <w:qFormat/>
    <w:rsid w:val="006F45E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customStyle="1" w:styleId="af2">
    <w:name w:val="Нормальный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Нормальный1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3">
    <w:name w:val="Заголовок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4">
    <w:name w:val="Неформатированный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f5">
    <w:name w:val="Hyperlink"/>
    <w:basedOn w:val="a0"/>
    <w:uiPriority w:val="99"/>
    <w:rsid w:val="006F45EB"/>
    <w:rPr>
      <w:b/>
      <w:bCs/>
      <w:color w:val="0000FF"/>
    </w:rPr>
  </w:style>
  <w:style w:type="paragraph" w:customStyle="1" w:styleId="af6">
    <w:name w:val="Разметка контекста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6F45E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3">
    <w:name w:val="Основной шрифт абзаца2"/>
    <w:rsid w:val="006F45EB"/>
  </w:style>
  <w:style w:type="paragraph" w:customStyle="1" w:styleId="af7">
    <w:name w:val="Содержимое таблицы"/>
    <w:basedOn w:val="a"/>
    <w:rsid w:val="006F45EB"/>
    <w:pPr>
      <w:widowControl w:val="0"/>
      <w:suppressLineNumbers/>
      <w:suppressAutoHyphens/>
    </w:pPr>
    <w:rPr>
      <w:rFonts w:eastAsia="Lucida Sans Unicode" w:cs="Tahoma"/>
      <w:color w:val="000000"/>
      <w:sz w:val="24"/>
      <w:szCs w:val="24"/>
      <w:lang w:val="en-US" w:bidi="en-US"/>
    </w:rPr>
  </w:style>
  <w:style w:type="paragraph" w:customStyle="1" w:styleId="dktexleft">
    <w:name w:val="dktexleft"/>
    <w:basedOn w:val="a"/>
    <w:rsid w:val="006F45E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Normal (Web)"/>
    <w:basedOn w:val="a"/>
    <w:rsid w:val="006F45EB"/>
    <w:pPr>
      <w:spacing w:before="225" w:after="225"/>
    </w:pPr>
    <w:rPr>
      <w:sz w:val="24"/>
      <w:szCs w:val="24"/>
      <w:lang w:eastAsia="ru-RU"/>
    </w:rPr>
  </w:style>
  <w:style w:type="paragraph" w:customStyle="1" w:styleId="12">
    <w:name w:val="Абзац списка1"/>
    <w:basedOn w:val="a"/>
    <w:rsid w:val="006F45E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Style2">
    <w:name w:val="Style2"/>
    <w:basedOn w:val="a"/>
    <w:uiPriority w:val="99"/>
    <w:rsid w:val="006F45EB"/>
    <w:pPr>
      <w:widowControl w:val="0"/>
      <w:autoSpaceDE w:val="0"/>
      <w:autoSpaceDN w:val="0"/>
      <w:adjustRightInd w:val="0"/>
      <w:spacing w:line="422" w:lineRule="exact"/>
      <w:ind w:firstLine="125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F45EB"/>
    <w:pPr>
      <w:widowControl w:val="0"/>
      <w:autoSpaceDE w:val="0"/>
      <w:autoSpaceDN w:val="0"/>
      <w:adjustRightInd w:val="0"/>
      <w:spacing w:line="422" w:lineRule="exact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F45EB"/>
    <w:pPr>
      <w:widowControl w:val="0"/>
      <w:autoSpaceDE w:val="0"/>
      <w:autoSpaceDN w:val="0"/>
      <w:adjustRightInd w:val="0"/>
      <w:spacing w:line="413" w:lineRule="exact"/>
      <w:ind w:firstLine="710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F45EB"/>
    <w:pPr>
      <w:widowControl w:val="0"/>
      <w:autoSpaceDE w:val="0"/>
      <w:autoSpaceDN w:val="0"/>
      <w:adjustRightInd w:val="0"/>
      <w:spacing w:line="413" w:lineRule="exact"/>
      <w:ind w:firstLine="413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F45EB"/>
    <w:pPr>
      <w:widowControl w:val="0"/>
      <w:autoSpaceDE w:val="0"/>
      <w:autoSpaceDN w:val="0"/>
      <w:adjustRightInd w:val="0"/>
      <w:spacing w:line="416" w:lineRule="exact"/>
      <w:ind w:firstLine="490"/>
      <w:jc w:val="both"/>
    </w:pPr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F45EB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6F45EB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9">
    <w:name w:val="Balloon Text"/>
    <w:basedOn w:val="a"/>
    <w:link w:val="afa"/>
    <w:uiPriority w:val="99"/>
    <w:semiHidden/>
    <w:unhideWhenUsed/>
    <w:rsid w:val="006F45E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6F45E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">
    <w:name w:val="listparagraph"/>
    <w:basedOn w:val="a"/>
    <w:rsid w:val="006F45E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b">
    <w:name w:val="header"/>
    <w:basedOn w:val="a"/>
    <w:link w:val="afc"/>
    <w:uiPriority w:val="99"/>
    <w:unhideWhenUsed/>
    <w:rsid w:val="006F45E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c">
    <w:name w:val="Верхний колонтитул Знак"/>
    <w:basedOn w:val="a0"/>
    <w:link w:val="afb"/>
    <w:uiPriority w:val="99"/>
    <w:rsid w:val="006F45EB"/>
    <w:rPr>
      <w:rFonts w:eastAsiaTheme="minorEastAsia"/>
      <w:lang w:eastAsia="ru-RU"/>
    </w:rPr>
  </w:style>
  <w:style w:type="paragraph" w:styleId="afd">
    <w:name w:val="footer"/>
    <w:basedOn w:val="a"/>
    <w:link w:val="afe"/>
    <w:uiPriority w:val="99"/>
    <w:unhideWhenUsed/>
    <w:rsid w:val="006F45E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6F45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5B577-B22F-4688-83F8-7322276B2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2612</Words>
  <Characters>14890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2018-07-13T08:31:00Z</cp:lastPrinted>
  <dcterms:created xsi:type="dcterms:W3CDTF">2018-07-06T05:26:00Z</dcterms:created>
  <dcterms:modified xsi:type="dcterms:W3CDTF">2018-07-13T08:34:00Z</dcterms:modified>
</cp:coreProperties>
</file>